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77D832E6" w14:textId="77777777" w:rsidR="008469AA" w:rsidRDefault="00000000">
      <w:pPr>
        <w:pStyle w:val="Heading2"/>
        <w:rPr>
          <w:rFonts w:hint="eastAsia"/>
        </w:rPr>
      </w:pPr>
      <w:r>
        <w:t>1. Ready-to-Learn Check</w:t>
      </w:r>
    </w:p>
    <w:p>
      <w:r>
        <w:rPr>
          <w:b/>
          <w:bCs/>
        </w:rPr>
        <w:t>Name:</w:t>
      </w:r>
      <w:r>
        <w:t xml:space="preserve"> ______________________________   </w:t>
      </w:r>
      <w:r>
        <w:rPr>
          <w:b/>
          <w:bCs/>
        </w:rPr>
        <w:t>Class:</w:t>
      </w:r>
      <w:r>
        <w:t xml:space="preserve"> ______________   </w:t>
      </w:r>
      <w:r>
        <w:rPr>
          <w:b/>
          <w:bCs/>
        </w:rPr>
        <w:t>Date:</w:t>
      </w:r>
      <w:r>
        <w:t xml:space="preserve"> ______________</w:t>
      </w:r>
    </w:p>
    <w:p w14:paraId="3C259DCA" w14:textId="77777777" w:rsidR="008469AA" w:rsidRDefault="00000000">
      <w:r>
        <w:t>Try these without looking back. Show enough work that a teacher can see your thinking.</w:t>
      </w:r>
    </w:p>
    <w:p w14:paraId="0A231EEF" w14:textId="77777777" w:rsidR="008469AA" w:rsidRDefault="00000000">
      <w:pPr>
        <w:pStyle w:val="Compact"/>
        <w:keepNext/>
        <w:numPr>
          <w:ilvl w:val="0"/>
          <w:numId w:val="105"/>
        </w:numPr>
      </w:pPr>
      <w:r>
        <w:t>What does 25% mean in words?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0066746B" w14:textId="77777777" w:rsidR="008469AA" w:rsidRDefault="00000000">
      <w:pPr>
        <w:pStyle w:val="Compact"/>
        <w:keepNext/>
        <w:numPr>
          <w:ilvl w:val="0"/>
          <w:numId w:val="105"/>
        </w:numPr>
      </w:pPr>
      <w:r>
        <w:t>Write 50% as a fraction and decimal.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758CEC2F" w14:textId="77777777" w:rsidR="008469AA" w:rsidRDefault="00000000">
      <w:pPr>
        <w:pStyle w:val="Compact"/>
        <w:keepNext/>
        <w:numPr>
          <w:ilvl w:val="0"/>
          <w:numId w:val="105"/>
        </w:numPr>
      </w:pPr>
      <w:r>
        <w:t>Which is greater: 0.4 or 35%? Explain.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3A4DB393" w14:textId="77777777" w:rsidR="008469AA" w:rsidRDefault="00000000">
      <w:pPr>
        <w:pStyle w:val="Compact"/>
        <w:keepNext/>
        <w:numPr>
          <w:ilvl w:val="0"/>
          <w:numId w:val="105"/>
        </w:numPr>
      </w:pPr>
      <w:r>
        <w:t>What is 100% of a whole?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51EED0DD" w14:textId="77777777" w:rsidR="008469AA" w:rsidRDefault="00000000">
      <w:pPr>
        <w:pStyle w:val="Compact"/>
        <w:keepNext/>
        <w:numPr>
          <w:ilvl w:val="0"/>
          <w:numId w:val="105"/>
        </w:numPr>
      </w:pPr>
      <w:r>
        <w:t>Write 120% as a decimal.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51CF8C8B" w14:textId="77777777" w:rsidR="008469AA" w:rsidRDefault="00000000">
      <w:pPr>
        <w:pStyle w:val="Compact"/>
        <w:keepNext/>
        <w:numPr>
          <w:ilvl w:val="0"/>
          <w:numId w:val="105"/>
        </w:numPr>
      </w:pPr>
      <w:r>
        <w:t>Find 10% of 80.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224F9DAB" w14:textId="77777777" w:rsidR="008469AA" w:rsidRDefault="00000000">
      <w:pPr>
        <w:pStyle w:val="Compact"/>
        <w:keepNext/>
        <w:numPr>
          <w:ilvl w:val="0"/>
          <w:numId w:val="105"/>
        </w:numPr>
      </w:pPr>
      <w:r>
        <w:t>Explain the difference between 0.08 and 0.8.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sectPr w:rsidR="008469A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864" w:right="864" w:bottom="864" w:left="864" w:header="576" w:footer="576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5B8BAE6" w14:textId="77777777" w:rsidR="00D97857" w:rsidRDefault="00D97857">
      <w:pPr>
        <w:spacing w:after="0" w:line="240" w:lineRule="auto"/>
      </w:pPr>
      <w:r>
        <w:separator/>
      </w:r>
    </w:p>
  </w:endnote>
  <w:endnote w:type="continuationSeparator" w:id="0">
    <w:p w14:paraId="45E5346B" w14:textId="77777777" w:rsidR="00D97857" w:rsidRDefault="00D97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1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309020205020404"/>
    <w:charset w:val="01"/>
    <w:family w:val="roman"/>
    <w:pitch w:val="variable"/>
  </w:font>
  <w:font w:name="Liberation Sans">
    <w:altName w:val="Arial"/>
    <w:panose1 w:val="020B0604020202020204"/>
    <w:charset w:val="01"/>
    <w:family w:val="swiss"/>
    <w:pitch w:val="variable"/>
  </w:font>
  <w:font w:name="Noto Sans CJK SC">
    <w:panose1 w:val="020B0604020202020204"/>
    <w:charset w:val="00"/>
    <w:family w:val="roman"/>
    <w:notTrueType/>
    <w:pitch w:val="default"/>
  </w:font>
  <w:font w:name="Lohit Devanagari">
    <w:panose1 w:val="020B0604020202020204"/>
    <w:charset w:val="00"/>
    <w:family w:val="roman"/>
    <w:notTrueType/>
    <w:pitch w:val="default"/>
  </w:font>
  <w:font w:name="Cambria Math">
    <w:panose1 w:val="02040503050406030204"/>
    <w:charset w:val="01"/>
    <w:family w:val="roman"/>
    <w:pitch w:val="variable"/>
    <w:sig w:usb0="E00002FF" w:usb1="42002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2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3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3C81780" w14:textId="77777777" w:rsidR="00D97857" w:rsidRDefault="00D97857">
      <w:pPr>
        <w:spacing w:after="0" w:line="240" w:lineRule="auto"/>
      </w:pPr>
      <w:r>
        <w:separator/>
      </w:r>
    </w:p>
  </w:footnote>
  <w:footnote w:type="continuationSeparator" w:id="0">
    <w:p w14:paraId="0CF14119" w14:textId="77777777" w:rsidR="00D97857" w:rsidRDefault="00D978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2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3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2BF179C"/>
    <w:multiLevelType w:val="multilevel"/>
    <w:tmpl w:val="ED70992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" w15:restartNumberingAfterBreak="0">
    <w:nsid w:val="039A4804"/>
    <w:multiLevelType w:val="multilevel"/>
    <w:tmpl w:val="E88CCB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" w15:restartNumberingAfterBreak="0">
    <w:nsid w:val="05D73ABF"/>
    <w:multiLevelType w:val="multilevel"/>
    <w:tmpl w:val="C024AB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" w15:restartNumberingAfterBreak="0">
    <w:nsid w:val="08886751"/>
    <w:multiLevelType w:val="multilevel"/>
    <w:tmpl w:val="915CE8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" w15:restartNumberingAfterBreak="0">
    <w:nsid w:val="096358E9"/>
    <w:multiLevelType w:val="multilevel"/>
    <w:tmpl w:val="601A1AB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" w15:restartNumberingAfterBreak="0">
    <w:nsid w:val="09BE01AD"/>
    <w:multiLevelType w:val="multilevel"/>
    <w:tmpl w:val="D8EA2AB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" w15:restartNumberingAfterBreak="0">
    <w:nsid w:val="0B754146"/>
    <w:multiLevelType w:val="multilevel"/>
    <w:tmpl w:val="93BAB3C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" w15:restartNumberingAfterBreak="0">
    <w:nsid w:val="0DA356E4"/>
    <w:multiLevelType w:val="multilevel"/>
    <w:tmpl w:val="4C9C5F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" w15:restartNumberingAfterBreak="0">
    <w:nsid w:val="0ED93FB0"/>
    <w:multiLevelType w:val="multilevel"/>
    <w:tmpl w:val="1C60F0C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9" w15:restartNumberingAfterBreak="0">
    <w:nsid w:val="0F316E81"/>
    <w:multiLevelType w:val="multilevel"/>
    <w:tmpl w:val="42F4023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0" w15:restartNumberingAfterBreak="0">
    <w:nsid w:val="134A3C44"/>
    <w:multiLevelType w:val="multilevel"/>
    <w:tmpl w:val="9274160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1" w15:restartNumberingAfterBreak="0">
    <w:nsid w:val="16562877"/>
    <w:multiLevelType w:val="multilevel"/>
    <w:tmpl w:val="2A7EA6F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2" w15:restartNumberingAfterBreak="0">
    <w:nsid w:val="1BEC7050"/>
    <w:multiLevelType w:val="multilevel"/>
    <w:tmpl w:val="FBB860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3" w15:restartNumberingAfterBreak="0">
    <w:nsid w:val="1D47661F"/>
    <w:multiLevelType w:val="multilevel"/>
    <w:tmpl w:val="14E885E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4" w15:restartNumberingAfterBreak="0">
    <w:nsid w:val="1D9F0151"/>
    <w:multiLevelType w:val="multilevel"/>
    <w:tmpl w:val="5988252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5" w15:restartNumberingAfterBreak="0">
    <w:nsid w:val="20562838"/>
    <w:multiLevelType w:val="multilevel"/>
    <w:tmpl w:val="2F82F4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6" w15:restartNumberingAfterBreak="0">
    <w:nsid w:val="20B733EA"/>
    <w:multiLevelType w:val="multilevel"/>
    <w:tmpl w:val="8B0A9B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7" w15:restartNumberingAfterBreak="0">
    <w:nsid w:val="210B683E"/>
    <w:multiLevelType w:val="multilevel"/>
    <w:tmpl w:val="E07C711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8" w15:restartNumberingAfterBreak="0">
    <w:nsid w:val="217E0A82"/>
    <w:multiLevelType w:val="multilevel"/>
    <w:tmpl w:val="A74A33D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9" w15:restartNumberingAfterBreak="0">
    <w:nsid w:val="222C2D75"/>
    <w:multiLevelType w:val="multilevel"/>
    <w:tmpl w:val="4BFC8DF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0" w15:restartNumberingAfterBreak="0">
    <w:nsid w:val="239670DC"/>
    <w:multiLevelType w:val="multilevel"/>
    <w:tmpl w:val="1436BE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1" w15:restartNumberingAfterBreak="0">
    <w:nsid w:val="263F7ED7"/>
    <w:multiLevelType w:val="multilevel"/>
    <w:tmpl w:val="A2C6073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2" w15:restartNumberingAfterBreak="0">
    <w:nsid w:val="276E72E2"/>
    <w:multiLevelType w:val="multilevel"/>
    <w:tmpl w:val="14CE791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3" w15:restartNumberingAfterBreak="0">
    <w:nsid w:val="2A2B64C8"/>
    <w:multiLevelType w:val="multilevel"/>
    <w:tmpl w:val="4C9EE24A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4" w15:restartNumberingAfterBreak="0">
    <w:nsid w:val="2B325D0E"/>
    <w:multiLevelType w:val="multilevel"/>
    <w:tmpl w:val="782EE6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5" w15:restartNumberingAfterBreak="0">
    <w:nsid w:val="2C0A3B6F"/>
    <w:multiLevelType w:val="multilevel"/>
    <w:tmpl w:val="8AC413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6" w15:restartNumberingAfterBreak="0">
    <w:nsid w:val="2E1B0F6E"/>
    <w:multiLevelType w:val="multilevel"/>
    <w:tmpl w:val="22A6B7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7" w15:restartNumberingAfterBreak="0">
    <w:nsid w:val="30E87BE0"/>
    <w:multiLevelType w:val="multilevel"/>
    <w:tmpl w:val="4B3EDC6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28" w15:restartNumberingAfterBreak="0">
    <w:nsid w:val="341E10F4"/>
    <w:multiLevelType w:val="multilevel"/>
    <w:tmpl w:val="4DDC532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9" w15:restartNumberingAfterBreak="0">
    <w:nsid w:val="34265FEE"/>
    <w:multiLevelType w:val="multilevel"/>
    <w:tmpl w:val="DEF02ACA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0" w15:restartNumberingAfterBreak="0">
    <w:nsid w:val="357D3204"/>
    <w:multiLevelType w:val="multilevel"/>
    <w:tmpl w:val="10BC5BB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1" w15:restartNumberingAfterBreak="0">
    <w:nsid w:val="35820C69"/>
    <w:multiLevelType w:val="multilevel"/>
    <w:tmpl w:val="77AC667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2" w15:restartNumberingAfterBreak="0">
    <w:nsid w:val="36EA75F1"/>
    <w:multiLevelType w:val="multilevel"/>
    <w:tmpl w:val="F956F8E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3" w15:restartNumberingAfterBreak="0">
    <w:nsid w:val="3B59016C"/>
    <w:multiLevelType w:val="multilevel"/>
    <w:tmpl w:val="9AE4AD44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4" w15:restartNumberingAfterBreak="0">
    <w:nsid w:val="3BB00402"/>
    <w:multiLevelType w:val="multilevel"/>
    <w:tmpl w:val="01EC1DB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5" w15:restartNumberingAfterBreak="0">
    <w:nsid w:val="3DD43B84"/>
    <w:multiLevelType w:val="multilevel"/>
    <w:tmpl w:val="0356690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6" w15:restartNumberingAfterBreak="0">
    <w:nsid w:val="3DF4056F"/>
    <w:multiLevelType w:val="multilevel"/>
    <w:tmpl w:val="4DC85134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7" w15:restartNumberingAfterBreak="0">
    <w:nsid w:val="3F887E2C"/>
    <w:multiLevelType w:val="multilevel"/>
    <w:tmpl w:val="451CD8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8" w15:restartNumberingAfterBreak="0">
    <w:nsid w:val="44F64B5B"/>
    <w:multiLevelType w:val="multilevel"/>
    <w:tmpl w:val="4CDAC0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9" w15:restartNumberingAfterBreak="0">
    <w:nsid w:val="467D6BA0"/>
    <w:multiLevelType w:val="multilevel"/>
    <w:tmpl w:val="37901246"/>
    <w:lvl w:ilvl="0">
      <w:start w:val="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0" w15:restartNumberingAfterBreak="0">
    <w:nsid w:val="480E7652"/>
    <w:multiLevelType w:val="multilevel"/>
    <w:tmpl w:val="104A61E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1" w15:restartNumberingAfterBreak="0">
    <w:nsid w:val="4ACF1CF6"/>
    <w:multiLevelType w:val="multilevel"/>
    <w:tmpl w:val="885E1A1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2" w15:restartNumberingAfterBreak="0">
    <w:nsid w:val="4C4403E5"/>
    <w:multiLevelType w:val="multilevel"/>
    <w:tmpl w:val="53A8D1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3" w15:restartNumberingAfterBreak="0">
    <w:nsid w:val="4C842B83"/>
    <w:multiLevelType w:val="multilevel"/>
    <w:tmpl w:val="1510776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4" w15:restartNumberingAfterBreak="0">
    <w:nsid w:val="4CF35C6E"/>
    <w:multiLevelType w:val="multilevel"/>
    <w:tmpl w:val="70A04C0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5" w15:restartNumberingAfterBreak="0">
    <w:nsid w:val="4D545EB4"/>
    <w:multiLevelType w:val="multilevel"/>
    <w:tmpl w:val="C23628A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6" w15:restartNumberingAfterBreak="0">
    <w:nsid w:val="4D894F3C"/>
    <w:multiLevelType w:val="multilevel"/>
    <w:tmpl w:val="10FABC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7" w15:restartNumberingAfterBreak="0">
    <w:nsid w:val="4EBF34A8"/>
    <w:multiLevelType w:val="multilevel"/>
    <w:tmpl w:val="89363F4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8" w15:restartNumberingAfterBreak="0">
    <w:nsid w:val="4F57757D"/>
    <w:multiLevelType w:val="multilevel"/>
    <w:tmpl w:val="2E8E856C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9" w15:restartNumberingAfterBreak="0">
    <w:nsid w:val="51015769"/>
    <w:multiLevelType w:val="multilevel"/>
    <w:tmpl w:val="2E168F18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0" w15:restartNumberingAfterBreak="0">
    <w:nsid w:val="57FF08B9"/>
    <w:multiLevelType w:val="multilevel"/>
    <w:tmpl w:val="8446FE3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1" w15:restartNumberingAfterBreak="0">
    <w:nsid w:val="5B087E2B"/>
    <w:multiLevelType w:val="multilevel"/>
    <w:tmpl w:val="1C4E44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2" w15:restartNumberingAfterBreak="0">
    <w:nsid w:val="5BDF50CF"/>
    <w:multiLevelType w:val="multilevel"/>
    <w:tmpl w:val="CB76029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3" w15:restartNumberingAfterBreak="0">
    <w:nsid w:val="5DEC5FF8"/>
    <w:multiLevelType w:val="multilevel"/>
    <w:tmpl w:val="F95CEB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4" w15:restartNumberingAfterBreak="0">
    <w:nsid w:val="62371905"/>
    <w:multiLevelType w:val="multilevel"/>
    <w:tmpl w:val="010A473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5" w15:restartNumberingAfterBreak="0">
    <w:nsid w:val="62F75D5D"/>
    <w:multiLevelType w:val="multilevel"/>
    <w:tmpl w:val="F786954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6" w15:restartNumberingAfterBreak="0">
    <w:nsid w:val="63D12832"/>
    <w:multiLevelType w:val="multilevel"/>
    <w:tmpl w:val="9A02CA0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7" w15:restartNumberingAfterBreak="0">
    <w:nsid w:val="65890A60"/>
    <w:multiLevelType w:val="multilevel"/>
    <w:tmpl w:val="564E795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8" w15:restartNumberingAfterBreak="0">
    <w:nsid w:val="665462E4"/>
    <w:multiLevelType w:val="multilevel"/>
    <w:tmpl w:val="2A5A1494"/>
    <w:lvl w:ilvl="0">
      <w:start w:val="9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9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9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9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9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9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9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9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9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9" w15:restartNumberingAfterBreak="0">
    <w:nsid w:val="67D5188C"/>
    <w:multiLevelType w:val="multilevel"/>
    <w:tmpl w:val="D63C7C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0" w15:restartNumberingAfterBreak="0">
    <w:nsid w:val="67EA5440"/>
    <w:multiLevelType w:val="multilevel"/>
    <w:tmpl w:val="AB463AF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1" w15:restartNumberingAfterBreak="0">
    <w:nsid w:val="6B526DF6"/>
    <w:multiLevelType w:val="multilevel"/>
    <w:tmpl w:val="AE3259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2" w15:restartNumberingAfterBreak="0">
    <w:nsid w:val="6D3F5D7C"/>
    <w:multiLevelType w:val="multilevel"/>
    <w:tmpl w:val="66680918"/>
    <w:lvl w:ilvl="0">
      <w:start w:val="1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3" w15:restartNumberingAfterBreak="0">
    <w:nsid w:val="6D4B2E91"/>
    <w:multiLevelType w:val="multilevel"/>
    <w:tmpl w:val="4E9C0A6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4" w15:restartNumberingAfterBreak="0">
    <w:nsid w:val="6E337880"/>
    <w:multiLevelType w:val="multilevel"/>
    <w:tmpl w:val="573047F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5" w15:restartNumberingAfterBreak="0">
    <w:nsid w:val="73611A45"/>
    <w:multiLevelType w:val="multilevel"/>
    <w:tmpl w:val="ED0447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6" w15:restartNumberingAfterBreak="0">
    <w:nsid w:val="73A71D6B"/>
    <w:multiLevelType w:val="multilevel"/>
    <w:tmpl w:val="B584FA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7" w15:restartNumberingAfterBreak="0">
    <w:nsid w:val="740412B1"/>
    <w:multiLevelType w:val="multilevel"/>
    <w:tmpl w:val="A63CD9F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8" w15:restartNumberingAfterBreak="0">
    <w:nsid w:val="748D1132"/>
    <w:multiLevelType w:val="multilevel"/>
    <w:tmpl w:val="9A589FC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9" w15:restartNumberingAfterBreak="0">
    <w:nsid w:val="748E4E6B"/>
    <w:multiLevelType w:val="multilevel"/>
    <w:tmpl w:val="24B24366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0" w15:restartNumberingAfterBreak="0">
    <w:nsid w:val="74CD3611"/>
    <w:multiLevelType w:val="multilevel"/>
    <w:tmpl w:val="CBDAEB8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1" w15:restartNumberingAfterBreak="0">
    <w:nsid w:val="76060B35"/>
    <w:multiLevelType w:val="multilevel"/>
    <w:tmpl w:val="44865AD0"/>
    <w:lvl w:ilvl="0">
      <w:start w:val="10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0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0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0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0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0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0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0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0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2" w15:restartNumberingAfterBreak="0">
    <w:nsid w:val="769D2C0B"/>
    <w:multiLevelType w:val="multilevel"/>
    <w:tmpl w:val="AE9077E4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3" w15:restartNumberingAfterBreak="0">
    <w:nsid w:val="77EF5F17"/>
    <w:multiLevelType w:val="multilevel"/>
    <w:tmpl w:val="8F24BAE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4" w15:restartNumberingAfterBreak="0">
    <w:nsid w:val="780B091E"/>
    <w:multiLevelType w:val="multilevel"/>
    <w:tmpl w:val="F2EC132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5" w15:restartNumberingAfterBreak="0">
    <w:nsid w:val="7A1A1D2A"/>
    <w:multiLevelType w:val="multilevel"/>
    <w:tmpl w:val="0BB680D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6" w15:restartNumberingAfterBreak="0">
    <w:nsid w:val="7AD20FD6"/>
    <w:multiLevelType w:val="multilevel"/>
    <w:tmpl w:val="4AC607C8"/>
    <w:lvl w:ilvl="0">
      <w:start w:val="5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5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5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5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5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5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5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5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5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7" w15:restartNumberingAfterBreak="0">
    <w:nsid w:val="7BCF03D4"/>
    <w:multiLevelType w:val="multilevel"/>
    <w:tmpl w:val="F8462A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8" w15:restartNumberingAfterBreak="0">
    <w:nsid w:val="7CC72E71"/>
    <w:multiLevelType w:val="multilevel"/>
    <w:tmpl w:val="E8AA6F7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9" w15:restartNumberingAfterBreak="0">
    <w:nsid w:val="7D753629"/>
    <w:multiLevelType w:val="multilevel"/>
    <w:tmpl w:val="281871E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80" w15:restartNumberingAfterBreak="0">
    <w:nsid w:val="7EFA15D9"/>
    <w:multiLevelType w:val="multilevel"/>
    <w:tmpl w:val="BA26C7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1" w15:restartNumberingAfterBreak="0">
    <w:nsid w:val="7FC5747B"/>
    <w:multiLevelType w:val="multilevel"/>
    <w:tmpl w:val="BA225D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num w:numId="1" w16cid:durableId="120076268">
    <w:abstractNumId w:val="4"/>
  </w:num>
  <w:num w:numId="2" w16cid:durableId="1009647882">
    <w:abstractNumId w:val="78"/>
  </w:num>
  <w:num w:numId="3" w16cid:durableId="52194225">
    <w:abstractNumId w:val="18"/>
  </w:num>
  <w:num w:numId="4" w16cid:durableId="1960524333">
    <w:abstractNumId w:val="68"/>
  </w:num>
  <w:num w:numId="5" w16cid:durableId="288708188">
    <w:abstractNumId w:val="9"/>
  </w:num>
  <w:num w:numId="6" w16cid:durableId="1203133672">
    <w:abstractNumId w:val="74"/>
  </w:num>
  <w:num w:numId="7" w16cid:durableId="144015312">
    <w:abstractNumId w:val="0"/>
  </w:num>
  <w:num w:numId="8" w16cid:durableId="2037582477">
    <w:abstractNumId w:val="10"/>
  </w:num>
  <w:num w:numId="9" w16cid:durableId="1677612053">
    <w:abstractNumId w:val="60"/>
  </w:num>
  <w:num w:numId="10" w16cid:durableId="191770468">
    <w:abstractNumId w:val="79"/>
  </w:num>
  <w:num w:numId="11" w16cid:durableId="2016758157">
    <w:abstractNumId w:val="73"/>
  </w:num>
  <w:num w:numId="12" w16cid:durableId="26830941">
    <w:abstractNumId w:val="44"/>
  </w:num>
  <w:num w:numId="13" w16cid:durableId="75904041">
    <w:abstractNumId w:val="32"/>
  </w:num>
  <w:num w:numId="14" w16cid:durableId="1445881558">
    <w:abstractNumId w:val="27"/>
  </w:num>
  <w:num w:numId="15" w16cid:durableId="1257517059">
    <w:abstractNumId w:val="50"/>
  </w:num>
  <w:num w:numId="16" w16cid:durableId="707071874">
    <w:abstractNumId w:val="14"/>
  </w:num>
  <w:num w:numId="17" w16cid:durableId="134613822">
    <w:abstractNumId w:val="34"/>
  </w:num>
  <w:num w:numId="18" w16cid:durableId="1577933924">
    <w:abstractNumId w:val="53"/>
  </w:num>
  <w:num w:numId="19" w16cid:durableId="21172436">
    <w:abstractNumId w:val="41"/>
  </w:num>
  <w:num w:numId="20" w16cid:durableId="645819534">
    <w:abstractNumId w:val="46"/>
  </w:num>
  <w:num w:numId="21" w16cid:durableId="984969030">
    <w:abstractNumId w:val="54"/>
  </w:num>
  <w:num w:numId="22" w16cid:durableId="677268191">
    <w:abstractNumId w:val="35"/>
  </w:num>
  <w:num w:numId="23" w16cid:durableId="1508059946">
    <w:abstractNumId w:val="70"/>
  </w:num>
  <w:num w:numId="24" w16cid:durableId="1468204538">
    <w:abstractNumId w:val="56"/>
  </w:num>
  <w:num w:numId="25" w16cid:durableId="1975868556">
    <w:abstractNumId w:val="40"/>
  </w:num>
  <w:num w:numId="26" w16cid:durableId="785660752">
    <w:abstractNumId w:val="30"/>
  </w:num>
  <w:num w:numId="27" w16cid:durableId="638264738">
    <w:abstractNumId w:val="5"/>
  </w:num>
  <w:num w:numId="28" w16cid:durableId="1778021475">
    <w:abstractNumId w:val="55"/>
  </w:num>
  <w:num w:numId="29" w16cid:durableId="1018235282">
    <w:abstractNumId w:val="6"/>
  </w:num>
  <w:num w:numId="30" w16cid:durableId="786894119">
    <w:abstractNumId w:val="38"/>
  </w:num>
  <w:num w:numId="31" w16cid:durableId="145712305">
    <w:abstractNumId w:val="12"/>
  </w:num>
  <w:num w:numId="32" w16cid:durableId="1579629373">
    <w:abstractNumId w:val="47"/>
  </w:num>
  <w:num w:numId="33" w16cid:durableId="1574124039">
    <w:abstractNumId w:val="81"/>
    <w:lvlOverride w:ilvl="0">
      <w:startOverride w:val="1"/>
    </w:lvlOverride>
  </w:num>
  <w:num w:numId="34" w16cid:durableId="1169251210">
    <w:abstractNumId w:val="81"/>
    <w:lvlOverride w:ilvl="0">
      <w:startOverride w:val="1"/>
    </w:lvlOverride>
  </w:num>
  <w:num w:numId="35" w16cid:durableId="977031088">
    <w:abstractNumId w:val="81"/>
    <w:lvlOverride w:ilvl="0">
      <w:startOverride w:val="1"/>
    </w:lvlOverride>
  </w:num>
  <w:num w:numId="36" w16cid:durableId="1910651036">
    <w:abstractNumId w:val="81"/>
    <w:lvlOverride w:ilvl="0">
      <w:startOverride w:val="1"/>
    </w:lvlOverride>
  </w:num>
  <w:num w:numId="37" w16cid:durableId="1262840041">
    <w:abstractNumId w:val="4"/>
  </w:num>
  <w:num w:numId="38" w16cid:durableId="884373256">
    <w:abstractNumId w:val="81"/>
    <w:lvlOverride w:ilvl="0">
      <w:startOverride w:val="1"/>
    </w:lvlOverride>
  </w:num>
  <w:num w:numId="39" w16cid:durableId="29036569">
    <w:abstractNumId w:val="4"/>
  </w:num>
  <w:num w:numId="40" w16cid:durableId="962535335">
    <w:abstractNumId w:val="81"/>
    <w:lvlOverride w:ilvl="0">
      <w:startOverride w:val="1"/>
    </w:lvlOverride>
  </w:num>
  <w:num w:numId="41" w16cid:durableId="1708338487">
    <w:abstractNumId w:val="4"/>
  </w:num>
  <w:num w:numId="42" w16cid:durableId="1956985616">
    <w:abstractNumId w:val="4"/>
  </w:num>
  <w:num w:numId="43" w16cid:durableId="1802380599">
    <w:abstractNumId w:val="81"/>
    <w:lvlOverride w:ilvl="0">
      <w:startOverride w:val="1"/>
    </w:lvlOverride>
  </w:num>
  <w:num w:numId="44" w16cid:durableId="1376659689">
    <w:abstractNumId w:val="39"/>
    <w:lvlOverride w:ilvl="0">
      <w:startOverride w:val="2"/>
    </w:lvlOverride>
  </w:num>
  <w:num w:numId="45" w16cid:durableId="265162648">
    <w:abstractNumId w:val="29"/>
    <w:lvlOverride w:ilvl="0">
      <w:startOverride w:val="6"/>
    </w:lvlOverride>
  </w:num>
  <w:num w:numId="46" w16cid:durableId="1444379173">
    <w:abstractNumId w:val="28"/>
    <w:lvlOverride w:ilvl="0">
      <w:startOverride w:val="7"/>
    </w:lvlOverride>
  </w:num>
  <w:num w:numId="47" w16cid:durableId="1161774711">
    <w:abstractNumId w:val="19"/>
    <w:lvlOverride w:ilvl="0">
      <w:startOverride w:val="8"/>
    </w:lvlOverride>
  </w:num>
  <w:num w:numId="48" w16cid:durableId="1682274015">
    <w:abstractNumId w:val="58"/>
    <w:lvlOverride w:ilvl="0">
      <w:startOverride w:val="9"/>
    </w:lvlOverride>
  </w:num>
  <w:num w:numId="49" w16cid:durableId="1993631234">
    <w:abstractNumId w:val="76"/>
    <w:lvlOverride w:ilvl="0">
      <w:startOverride w:val="5"/>
    </w:lvlOverride>
  </w:num>
  <w:num w:numId="50" w16cid:durableId="453059490">
    <w:abstractNumId w:val="81"/>
    <w:lvlOverride w:ilvl="0">
      <w:startOverride w:val="1"/>
    </w:lvlOverride>
  </w:num>
  <w:num w:numId="51" w16cid:durableId="2110809211">
    <w:abstractNumId w:val="76"/>
    <w:lvlOverride w:ilvl="0">
      <w:startOverride w:val="5"/>
    </w:lvlOverride>
  </w:num>
  <w:num w:numId="52" w16cid:durableId="803960545">
    <w:abstractNumId w:val="58"/>
    <w:lvlOverride w:ilvl="0">
      <w:startOverride w:val="9"/>
    </w:lvlOverride>
  </w:num>
  <w:num w:numId="53" w16cid:durableId="630792526">
    <w:abstractNumId w:val="71"/>
    <w:lvlOverride w:ilvl="0">
      <w:startOverride w:val="10"/>
    </w:lvlOverride>
  </w:num>
  <w:num w:numId="54" w16cid:durableId="1938059609">
    <w:abstractNumId w:val="62"/>
    <w:lvlOverride w:ilvl="0">
      <w:startOverride w:val="12"/>
    </w:lvlOverride>
  </w:num>
  <w:num w:numId="55" w16cid:durableId="1726368910">
    <w:abstractNumId w:val="81"/>
    <w:lvlOverride w:ilvl="0">
      <w:startOverride w:val="1"/>
    </w:lvlOverride>
  </w:num>
  <w:num w:numId="56" w16cid:durableId="871499163">
    <w:abstractNumId w:val="4"/>
  </w:num>
  <w:num w:numId="57" w16cid:durableId="998535538">
    <w:abstractNumId w:val="81"/>
    <w:lvlOverride w:ilvl="0">
      <w:startOverride w:val="1"/>
    </w:lvlOverride>
  </w:num>
  <w:num w:numId="58" w16cid:durableId="42406787">
    <w:abstractNumId w:val="4"/>
  </w:num>
  <w:num w:numId="59" w16cid:durableId="185101698">
    <w:abstractNumId w:val="21"/>
    <w:lvlOverride w:ilvl="0">
      <w:startOverride w:val="1"/>
    </w:lvlOverride>
  </w:num>
  <w:num w:numId="60" w16cid:durableId="1364355952">
    <w:abstractNumId w:val="21"/>
    <w:lvlOverride w:ilvl="0">
      <w:startOverride w:val="1"/>
    </w:lvlOverride>
  </w:num>
  <w:num w:numId="61" w16cid:durableId="1933320248">
    <w:abstractNumId w:val="78"/>
  </w:num>
  <w:num w:numId="62" w16cid:durableId="76051622">
    <w:abstractNumId w:val="21"/>
    <w:lvlOverride w:ilvl="0">
      <w:startOverride w:val="1"/>
    </w:lvlOverride>
  </w:num>
  <w:num w:numId="63" w16cid:durableId="80181961">
    <w:abstractNumId w:val="78"/>
  </w:num>
  <w:num w:numId="64" w16cid:durableId="1744792633">
    <w:abstractNumId w:val="21"/>
    <w:lvlOverride w:ilvl="0">
      <w:startOverride w:val="1"/>
    </w:lvlOverride>
  </w:num>
  <w:num w:numId="65" w16cid:durableId="776677806">
    <w:abstractNumId w:val="78"/>
  </w:num>
  <w:num w:numId="66" w16cid:durableId="1641381144">
    <w:abstractNumId w:val="78"/>
  </w:num>
  <w:num w:numId="67" w16cid:durableId="161896175">
    <w:abstractNumId w:val="21"/>
    <w:lvlOverride w:ilvl="0">
      <w:startOverride w:val="1"/>
    </w:lvlOverride>
  </w:num>
  <w:num w:numId="68" w16cid:durableId="213583881">
    <w:abstractNumId w:val="63"/>
    <w:lvlOverride w:ilvl="0">
      <w:startOverride w:val="7"/>
    </w:lvlOverride>
  </w:num>
  <w:num w:numId="69" w16cid:durableId="1749424921">
    <w:abstractNumId w:val="75"/>
    <w:lvlOverride w:ilvl="0">
      <w:startOverride w:val="11"/>
    </w:lvlOverride>
  </w:num>
  <w:num w:numId="70" w16cid:durableId="2079277988">
    <w:abstractNumId w:val="21"/>
    <w:lvlOverride w:ilvl="0">
      <w:startOverride w:val="1"/>
    </w:lvlOverride>
  </w:num>
  <w:num w:numId="71" w16cid:durableId="1193616261">
    <w:abstractNumId w:val="21"/>
    <w:lvlOverride w:ilvl="0">
      <w:startOverride w:val="1"/>
    </w:lvlOverride>
  </w:num>
  <w:num w:numId="72" w16cid:durableId="1394617749">
    <w:abstractNumId w:val="21"/>
    <w:lvlOverride w:ilvl="0">
      <w:startOverride w:val="1"/>
    </w:lvlOverride>
  </w:num>
  <w:num w:numId="73" w16cid:durableId="1534422289">
    <w:abstractNumId w:val="78"/>
  </w:num>
  <w:num w:numId="74" w16cid:durableId="473722322">
    <w:abstractNumId w:val="21"/>
    <w:lvlOverride w:ilvl="0">
      <w:startOverride w:val="1"/>
    </w:lvlOverride>
  </w:num>
  <w:num w:numId="75" w16cid:durableId="398213769">
    <w:abstractNumId w:val="78"/>
  </w:num>
  <w:num w:numId="76" w16cid:durableId="1181048088">
    <w:abstractNumId w:val="8"/>
    <w:lvlOverride w:ilvl="0">
      <w:startOverride w:val="1"/>
    </w:lvlOverride>
  </w:num>
  <w:num w:numId="77" w16cid:durableId="451363614">
    <w:abstractNumId w:val="8"/>
    <w:lvlOverride w:ilvl="0">
      <w:startOverride w:val="1"/>
    </w:lvlOverride>
  </w:num>
  <w:num w:numId="78" w16cid:durableId="325287747">
    <w:abstractNumId w:val="18"/>
  </w:num>
  <w:num w:numId="79" w16cid:durableId="1495291550">
    <w:abstractNumId w:val="8"/>
    <w:lvlOverride w:ilvl="0">
      <w:startOverride w:val="1"/>
    </w:lvlOverride>
  </w:num>
  <w:num w:numId="80" w16cid:durableId="676540631">
    <w:abstractNumId w:val="18"/>
  </w:num>
  <w:num w:numId="81" w16cid:durableId="1142432176">
    <w:abstractNumId w:val="18"/>
  </w:num>
  <w:num w:numId="82" w16cid:durableId="229661001">
    <w:abstractNumId w:val="8"/>
    <w:lvlOverride w:ilvl="0">
      <w:startOverride w:val="1"/>
    </w:lvlOverride>
  </w:num>
  <w:num w:numId="83" w16cid:durableId="1365860762">
    <w:abstractNumId w:val="36"/>
    <w:lvlOverride w:ilvl="0">
      <w:startOverride w:val="6"/>
    </w:lvlOverride>
  </w:num>
  <w:num w:numId="84" w16cid:durableId="144517384">
    <w:abstractNumId w:val="11"/>
    <w:lvlOverride w:ilvl="0">
      <w:startOverride w:val="11"/>
    </w:lvlOverride>
  </w:num>
  <w:num w:numId="85" w16cid:durableId="1529367836">
    <w:abstractNumId w:val="8"/>
    <w:lvlOverride w:ilvl="0">
      <w:startOverride w:val="1"/>
    </w:lvlOverride>
  </w:num>
  <w:num w:numId="86" w16cid:durableId="2013752172">
    <w:abstractNumId w:val="8"/>
    <w:lvlOverride w:ilvl="0">
      <w:startOverride w:val="1"/>
    </w:lvlOverride>
  </w:num>
  <w:num w:numId="87" w16cid:durableId="2094426948">
    <w:abstractNumId w:val="8"/>
    <w:lvlOverride w:ilvl="0">
      <w:startOverride w:val="1"/>
    </w:lvlOverride>
  </w:num>
  <w:num w:numId="88" w16cid:durableId="1381056704">
    <w:abstractNumId w:val="18"/>
  </w:num>
  <w:num w:numId="89" w16cid:durableId="551118518">
    <w:abstractNumId w:val="8"/>
    <w:lvlOverride w:ilvl="0">
      <w:startOverride w:val="1"/>
    </w:lvlOverride>
  </w:num>
  <w:num w:numId="90" w16cid:durableId="155728502">
    <w:abstractNumId w:val="18"/>
  </w:num>
  <w:num w:numId="91" w16cid:durableId="651566782">
    <w:abstractNumId w:val="7"/>
    <w:lvlOverride w:ilvl="0">
      <w:startOverride w:val="1"/>
    </w:lvlOverride>
  </w:num>
  <w:num w:numId="92" w16cid:durableId="674957645">
    <w:abstractNumId w:val="7"/>
    <w:lvlOverride w:ilvl="0">
      <w:startOverride w:val="1"/>
    </w:lvlOverride>
  </w:num>
  <w:num w:numId="93" w16cid:durableId="193738030">
    <w:abstractNumId w:val="68"/>
  </w:num>
  <w:num w:numId="94" w16cid:durableId="26755737">
    <w:abstractNumId w:val="7"/>
    <w:lvlOverride w:ilvl="0">
      <w:startOverride w:val="1"/>
    </w:lvlOverride>
  </w:num>
  <w:num w:numId="95" w16cid:durableId="1089086788">
    <w:abstractNumId w:val="68"/>
  </w:num>
  <w:num w:numId="96" w16cid:durableId="964042178">
    <w:abstractNumId w:val="7"/>
    <w:lvlOverride w:ilvl="0">
      <w:startOverride w:val="1"/>
    </w:lvlOverride>
  </w:num>
  <w:num w:numId="97" w16cid:durableId="426851690">
    <w:abstractNumId w:val="49"/>
    <w:lvlOverride w:ilvl="0">
      <w:startOverride w:val="6"/>
    </w:lvlOverride>
  </w:num>
  <w:num w:numId="98" w16cid:durableId="1979144330">
    <w:abstractNumId w:val="48"/>
    <w:lvlOverride w:ilvl="0">
      <w:startOverride w:val="11"/>
    </w:lvlOverride>
  </w:num>
  <w:num w:numId="99" w16cid:durableId="1075588941">
    <w:abstractNumId w:val="7"/>
    <w:lvlOverride w:ilvl="0">
      <w:startOverride w:val="1"/>
    </w:lvlOverride>
  </w:num>
  <w:num w:numId="100" w16cid:durableId="872689862">
    <w:abstractNumId w:val="7"/>
    <w:lvlOverride w:ilvl="0">
      <w:startOverride w:val="1"/>
    </w:lvlOverride>
  </w:num>
  <w:num w:numId="101" w16cid:durableId="1039671947">
    <w:abstractNumId w:val="7"/>
    <w:lvlOverride w:ilvl="0">
      <w:startOverride w:val="1"/>
    </w:lvlOverride>
  </w:num>
  <w:num w:numId="102" w16cid:durableId="148059518">
    <w:abstractNumId w:val="68"/>
  </w:num>
  <w:num w:numId="103" w16cid:durableId="1801067902">
    <w:abstractNumId w:val="7"/>
    <w:lvlOverride w:ilvl="0">
      <w:startOverride w:val="1"/>
    </w:lvlOverride>
  </w:num>
  <w:num w:numId="104" w16cid:durableId="2012100964">
    <w:abstractNumId w:val="68"/>
  </w:num>
  <w:num w:numId="105" w16cid:durableId="591166155">
    <w:abstractNumId w:val="80"/>
    <w:lvlOverride w:ilvl="0">
      <w:startOverride w:val="1"/>
    </w:lvlOverride>
  </w:num>
  <w:num w:numId="106" w16cid:durableId="218782896">
    <w:abstractNumId w:val="80"/>
    <w:lvlOverride w:ilvl="0">
      <w:startOverride w:val="1"/>
    </w:lvlOverride>
  </w:num>
  <w:num w:numId="107" w16cid:durableId="511574906">
    <w:abstractNumId w:val="9"/>
  </w:num>
  <w:num w:numId="108" w16cid:durableId="674113501">
    <w:abstractNumId w:val="80"/>
    <w:lvlOverride w:ilvl="0">
      <w:startOverride w:val="1"/>
    </w:lvlOverride>
  </w:num>
  <w:num w:numId="109" w16cid:durableId="391853364">
    <w:abstractNumId w:val="9"/>
  </w:num>
  <w:num w:numId="110" w16cid:durableId="2070809830">
    <w:abstractNumId w:val="9"/>
  </w:num>
  <w:num w:numId="111" w16cid:durableId="2131625852">
    <w:abstractNumId w:val="9"/>
  </w:num>
  <w:num w:numId="112" w16cid:durableId="1866403017">
    <w:abstractNumId w:val="80"/>
    <w:lvlOverride w:ilvl="0">
      <w:startOverride w:val="1"/>
    </w:lvlOverride>
  </w:num>
  <w:num w:numId="113" w16cid:durableId="1972789027">
    <w:abstractNumId w:val="69"/>
    <w:lvlOverride w:ilvl="0">
      <w:startOverride w:val="7"/>
    </w:lvlOverride>
  </w:num>
  <w:num w:numId="114" w16cid:durableId="42874300">
    <w:abstractNumId w:val="23"/>
    <w:lvlOverride w:ilvl="0">
      <w:startOverride w:val="11"/>
    </w:lvlOverride>
  </w:num>
  <w:num w:numId="115" w16cid:durableId="1758088802">
    <w:abstractNumId w:val="80"/>
    <w:lvlOverride w:ilvl="0">
      <w:startOverride w:val="1"/>
    </w:lvlOverride>
  </w:num>
  <w:num w:numId="116" w16cid:durableId="1296444812">
    <w:abstractNumId w:val="80"/>
    <w:lvlOverride w:ilvl="0">
      <w:startOverride w:val="1"/>
    </w:lvlOverride>
  </w:num>
  <w:num w:numId="117" w16cid:durableId="1962376426">
    <w:abstractNumId w:val="80"/>
    <w:lvlOverride w:ilvl="0">
      <w:startOverride w:val="1"/>
    </w:lvlOverride>
  </w:num>
  <w:num w:numId="118" w16cid:durableId="1289777172">
    <w:abstractNumId w:val="9"/>
  </w:num>
  <w:num w:numId="119" w16cid:durableId="354818233">
    <w:abstractNumId w:val="9"/>
  </w:num>
  <w:num w:numId="120" w16cid:durableId="2130121762">
    <w:abstractNumId w:val="80"/>
    <w:lvlOverride w:ilvl="0">
      <w:startOverride w:val="1"/>
    </w:lvlOverride>
  </w:num>
  <w:num w:numId="121" w16cid:durableId="1410930282">
    <w:abstractNumId w:val="9"/>
  </w:num>
  <w:num w:numId="122" w16cid:durableId="1843858643">
    <w:abstractNumId w:val="74"/>
  </w:num>
  <w:num w:numId="123" w16cid:durableId="1638335802">
    <w:abstractNumId w:val="52"/>
    <w:lvlOverride w:ilvl="0">
      <w:startOverride w:val="1"/>
    </w:lvlOverride>
  </w:num>
  <w:num w:numId="124" w16cid:durableId="229735990">
    <w:abstractNumId w:val="52"/>
    <w:lvlOverride w:ilvl="0">
      <w:startOverride w:val="1"/>
    </w:lvlOverride>
  </w:num>
  <w:num w:numId="125" w16cid:durableId="1807509698">
    <w:abstractNumId w:val="74"/>
  </w:num>
  <w:num w:numId="126" w16cid:durableId="1228422739">
    <w:abstractNumId w:val="52"/>
    <w:lvlOverride w:ilvl="0">
      <w:startOverride w:val="1"/>
    </w:lvlOverride>
  </w:num>
  <w:num w:numId="127" w16cid:durableId="78064427">
    <w:abstractNumId w:val="74"/>
  </w:num>
  <w:num w:numId="128" w16cid:durableId="1260676290">
    <w:abstractNumId w:val="74"/>
  </w:num>
  <w:num w:numId="129" w16cid:durableId="2069843825">
    <w:abstractNumId w:val="52"/>
    <w:lvlOverride w:ilvl="0">
      <w:startOverride w:val="1"/>
    </w:lvlOverride>
  </w:num>
  <w:num w:numId="130" w16cid:durableId="1213495214">
    <w:abstractNumId w:val="45"/>
    <w:lvlOverride w:ilvl="0">
      <w:startOverride w:val="8"/>
    </w:lvlOverride>
  </w:num>
  <w:num w:numId="131" w16cid:durableId="1490366317">
    <w:abstractNumId w:val="52"/>
    <w:lvlOverride w:ilvl="0">
      <w:startOverride w:val="1"/>
    </w:lvlOverride>
  </w:num>
  <w:num w:numId="132" w16cid:durableId="1268388142">
    <w:abstractNumId w:val="52"/>
    <w:lvlOverride w:ilvl="0">
      <w:startOverride w:val="1"/>
    </w:lvlOverride>
  </w:num>
  <w:num w:numId="133" w16cid:durableId="1155031881">
    <w:abstractNumId w:val="52"/>
    <w:lvlOverride w:ilvl="0">
      <w:startOverride w:val="1"/>
    </w:lvlOverride>
  </w:num>
  <w:num w:numId="134" w16cid:durableId="1099135320">
    <w:abstractNumId w:val="74"/>
  </w:num>
  <w:num w:numId="135" w16cid:durableId="1909807228">
    <w:abstractNumId w:val="52"/>
    <w:lvlOverride w:ilvl="0">
      <w:startOverride w:val="1"/>
    </w:lvlOverride>
  </w:num>
  <w:num w:numId="136" w16cid:durableId="1200702792">
    <w:abstractNumId w:val="74"/>
  </w:num>
  <w:num w:numId="137" w16cid:durableId="2077436733">
    <w:abstractNumId w:val="66"/>
    <w:lvlOverride w:ilvl="0">
      <w:startOverride w:val="1"/>
    </w:lvlOverride>
  </w:num>
  <w:num w:numId="138" w16cid:durableId="2032103284">
    <w:abstractNumId w:val="66"/>
    <w:lvlOverride w:ilvl="0">
      <w:startOverride w:val="1"/>
    </w:lvlOverride>
  </w:num>
  <w:num w:numId="139" w16cid:durableId="1059786186">
    <w:abstractNumId w:val="0"/>
  </w:num>
  <w:num w:numId="140" w16cid:durableId="566571510">
    <w:abstractNumId w:val="66"/>
    <w:lvlOverride w:ilvl="0">
      <w:startOverride w:val="1"/>
    </w:lvlOverride>
  </w:num>
  <w:num w:numId="141" w16cid:durableId="1901789746">
    <w:abstractNumId w:val="0"/>
  </w:num>
  <w:num w:numId="142" w16cid:durableId="1402479957">
    <w:abstractNumId w:val="66"/>
    <w:lvlOverride w:ilvl="0">
      <w:startOverride w:val="1"/>
    </w:lvlOverride>
  </w:num>
  <w:num w:numId="143" w16cid:durableId="639655130">
    <w:abstractNumId w:val="31"/>
    <w:lvlOverride w:ilvl="0">
      <w:startOverride w:val="7"/>
    </w:lvlOverride>
  </w:num>
  <w:num w:numId="144" w16cid:durableId="1445230861">
    <w:abstractNumId w:val="66"/>
    <w:lvlOverride w:ilvl="0">
      <w:startOverride w:val="1"/>
    </w:lvlOverride>
  </w:num>
  <w:num w:numId="145" w16cid:durableId="374089731">
    <w:abstractNumId w:val="66"/>
    <w:lvlOverride w:ilvl="0">
      <w:startOverride w:val="1"/>
    </w:lvlOverride>
  </w:num>
  <w:num w:numId="146" w16cid:durableId="1117213833">
    <w:abstractNumId w:val="66"/>
    <w:lvlOverride w:ilvl="0">
      <w:startOverride w:val="1"/>
    </w:lvlOverride>
  </w:num>
  <w:num w:numId="147" w16cid:durableId="1912345095">
    <w:abstractNumId w:val="0"/>
  </w:num>
  <w:num w:numId="148" w16cid:durableId="873466139">
    <w:abstractNumId w:val="66"/>
    <w:lvlOverride w:ilvl="0">
      <w:startOverride w:val="1"/>
    </w:lvlOverride>
  </w:num>
  <w:num w:numId="149" w16cid:durableId="1779793437">
    <w:abstractNumId w:val="0"/>
  </w:num>
  <w:num w:numId="150" w16cid:durableId="589703266">
    <w:abstractNumId w:val="3"/>
    <w:lvlOverride w:ilvl="0">
      <w:startOverride w:val="1"/>
    </w:lvlOverride>
  </w:num>
  <w:num w:numId="151" w16cid:durableId="884298786">
    <w:abstractNumId w:val="3"/>
    <w:lvlOverride w:ilvl="0">
      <w:startOverride w:val="1"/>
    </w:lvlOverride>
  </w:num>
  <w:num w:numId="152" w16cid:durableId="1861699363">
    <w:abstractNumId w:val="10"/>
  </w:num>
  <w:num w:numId="153" w16cid:durableId="1432511099">
    <w:abstractNumId w:val="3"/>
    <w:lvlOverride w:ilvl="0">
      <w:startOverride w:val="1"/>
    </w:lvlOverride>
  </w:num>
  <w:num w:numId="154" w16cid:durableId="752435945">
    <w:abstractNumId w:val="10"/>
  </w:num>
  <w:num w:numId="155" w16cid:durableId="544486649">
    <w:abstractNumId w:val="3"/>
    <w:lvlOverride w:ilvl="0">
      <w:startOverride w:val="1"/>
    </w:lvlOverride>
  </w:num>
  <w:num w:numId="156" w16cid:durableId="742457478">
    <w:abstractNumId w:val="43"/>
    <w:lvlOverride w:ilvl="0">
      <w:startOverride w:val="7"/>
    </w:lvlOverride>
  </w:num>
  <w:num w:numId="157" w16cid:durableId="832522996">
    <w:abstractNumId w:val="3"/>
    <w:lvlOverride w:ilvl="0">
      <w:startOverride w:val="1"/>
    </w:lvlOverride>
  </w:num>
  <w:num w:numId="158" w16cid:durableId="715665586">
    <w:abstractNumId w:val="3"/>
    <w:lvlOverride w:ilvl="0">
      <w:startOverride w:val="1"/>
    </w:lvlOverride>
  </w:num>
  <w:num w:numId="159" w16cid:durableId="1265259806">
    <w:abstractNumId w:val="3"/>
    <w:lvlOverride w:ilvl="0">
      <w:startOverride w:val="1"/>
    </w:lvlOverride>
  </w:num>
  <w:num w:numId="160" w16cid:durableId="1520973537">
    <w:abstractNumId w:val="10"/>
  </w:num>
  <w:num w:numId="161" w16cid:durableId="1261642206">
    <w:abstractNumId w:val="3"/>
    <w:lvlOverride w:ilvl="0">
      <w:startOverride w:val="1"/>
    </w:lvlOverride>
  </w:num>
  <w:num w:numId="162" w16cid:durableId="486633291">
    <w:abstractNumId w:val="10"/>
  </w:num>
  <w:num w:numId="163" w16cid:durableId="708529957">
    <w:abstractNumId w:val="51"/>
    <w:lvlOverride w:ilvl="0">
      <w:startOverride w:val="1"/>
    </w:lvlOverride>
  </w:num>
  <w:num w:numId="164" w16cid:durableId="589702668">
    <w:abstractNumId w:val="51"/>
    <w:lvlOverride w:ilvl="0">
      <w:startOverride w:val="1"/>
    </w:lvlOverride>
  </w:num>
  <w:num w:numId="165" w16cid:durableId="1096905487">
    <w:abstractNumId w:val="60"/>
  </w:num>
  <w:num w:numId="166" w16cid:durableId="398334656">
    <w:abstractNumId w:val="51"/>
    <w:lvlOverride w:ilvl="0">
      <w:startOverride w:val="1"/>
    </w:lvlOverride>
  </w:num>
  <w:num w:numId="167" w16cid:durableId="1992637406">
    <w:abstractNumId w:val="60"/>
  </w:num>
  <w:num w:numId="168" w16cid:durableId="226262738">
    <w:abstractNumId w:val="60"/>
  </w:num>
  <w:num w:numId="169" w16cid:durableId="1353724768">
    <w:abstractNumId w:val="51"/>
    <w:lvlOverride w:ilvl="0">
      <w:startOverride w:val="1"/>
    </w:lvlOverride>
  </w:num>
  <w:num w:numId="170" w16cid:durableId="791478728">
    <w:abstractNumId w:val="33"/>
    <w:lvlOverride w:ilvl="0">
      <w:startOverride w:val="7"/>
    </w:lvlOverride>
  </w:num>
  <w:num w:numId="171" w16cid:durableId="11688537">
    <w:abstractNumId w:val="51"/>
    <w:lvlOverride w:ilvl="0">
      <w:startOverride w:val="1"/>
    </w:lvlOverride>
  </w:num>
  <w:num w:numId="172" w16cid:durableId="111363656">
    <w:abstractNumId w:val="51"/>
    <w:lvlOverride w:ilvl="0">
      <w:startOverride w:val="1"/>
    </w:lvlOverride>
  </w:num>
  <w:num w:numId="173" w16cid:durableId="1131216933">
    <w:abstractNumId w:val="51"/>
    <w:lvlOverride w:ilvl="0">
      <w:startOverride w:val="1"/>
    </w:lvlOverride>
  </w:num>
  <w:num w:numId="174" w16cid:durableId="1870989960">
    <w:abstractNumId w:val="60"/>
  </w:num>
  <w:num w:numId="175" w16cid:durableId="486289445">
    <w:abstractNumId w:val="51"/>
    <w:lvlOverride w:ilvl="0">
      <w:startOverride w:val="1"/>
    </w:lvlOverride>
  </w:num>
  <w:num w:numId="176" w16cid:durableId="566767019">
    <w:abstractNumId w:val="60"/>
  </w:num>
  <w:num w:numId="177" w16cid:durableId="87847319">
    <w:abstractNumId w:val="64"/>
    <w:lvlOverride w:ilvl="0">
      <w:startOverride w:val="1"/>
    </w:lvlOverride>
  </w:num>
  <w:num w:numId="178" w16cid:durableId="1416974970">
    <w:abstractNumId w:val="64"/>
    <w:lvlOverride w:ilvl="0">
      <w:startOverride w:val="1"/>
    </w:lvlOverride>
  </w:num>
  <w:num w:numId="179" w16cid:durableId="2076925630">
    <w:abstractNumId w:val="79"/>
  </w:num>
  <w:num w:numId="180" w16cid:durableId="1408068594">
    <w:abstractNumId w:val="64"/>
    <w:lvlOverride w:ilvl="0">
      <w:startOverride w:val="1"/>
    </w:lvlOverride>
  </w:num>
  <w:num w:numId="181" w16cid:durableId="1124881562">
    <w:abstractNumId w:val="79"/>
  </w:num>
  <w:num w:numId="182" w16cid:durableId="1187134798">
    <w:abstractNumId w:val="79"/>
  </w:num>
  <w:num w:numId="183" w16cid:durableId="998654718">
    <w:abstractNumId w:val="79"/>
  </w:num>
  <w:num w:numId="184" w16cid:durableId="1655451991">
    <w:abstractNumId w:val="79"/>
  </w:num>
  <w:num w:numId="185" w16cid:durableId="1145243280">
    <w:abstractNumId w:val="64"/>
    <w:lvlOverride w:ilvl="0">
      <w:startOverride w:val="1"/>
    </w:lvlOverride>
  </w:num>
  <w:num w:numId="186" w16cid:durableId="152724607">
    <w:abstractNumId w:val="64"/>
    <w:lvlOverride w:ilvl="0">
      <w:startOverride w:val="1"/>
    </w:lvlOverride>
  </w:num>
  <w:num w:numId="187" w16cid:durableId="1816794171">
    <w:abstractNumId w:val="64"/>
    <w:lvlOverride w:ilvl="0">
      <w:startOverride w:val="1"/>
    </w:lvlOverride>
  </w:num>
  <w:num w:numId="188" w16cid:durableId="1060713676">
    <w:abstractNumId w:val="64"/>
    <w:lvlOverride w:ilvl="0">
      <w:startOverride w:val="1"/>
    </w:lvlOverride>
  </w:num>
  <w:num w:numId="189" w16cid:durableId="2138792678">
    <w:abstractNumId w:val="79"/>
  </w:num>
  <w:num w:numId="190" w16cid:durableId="655915821">
    <w:abstractNumId w:val="64"/>
    <w:lvlOverride w:ilvl="0">
      <w:startOverride w:val="1"/>
    </w:lvlOverride>
  </w:num>
  <w:num w:numId="191" w16cid:durableId="2023849834">
    <w:abstractNumId w:val="79"/>
  </w:num>
  <w:num w:numId="192" w16cid:durableId="505636721">
    <w:abstractNumId w:val="1"/>
    <w:lvlOverride w:ilvl="0">
      <w:startOverride w:val="1"/>
    </w:lvlOverride>
  </w:num>
  <w:num w:numId="193" w16cid:durableId="583300889">
    <w:abstractNumId w:val="1"/>
    <w:lvlOverride w:ilvl="0">
      <w:startOverride w:val="1"/>
    </w:lvlOverride>
  </w:num>
  <w:num w:numId="194" w16cid:durableId="1906525671">
    <w:abstractNumId w:val="73"/>
  </w:num>
  <w:num w:numId="195" w16cid:durableId="1134562943">
    <w:abstractNumId w:val="1"/>
    <w:lvlOverride w:ilvl="0">
      <w:startOverride w:val="1"/>
    </w:lvlOverride>
  </w:num>
  <w:num w:numId="196" w16cid:durableId="722289589">
    <w:abstractNumId w:val="1"/>
    <w:lvlOverride w:ilvl="0">
      <w:startOverride w:val="1"/>
    </w:lvlOverride>
  </w:num>
  <w:num w:numId="197" w16cid:durableId="2095079953">
    <w:abstractNumId w:val="1"/>
    <w:lvlOverride w:ilvl="0">
      <w:startOverride w:val="1"/>
    </w:lvlOverride>
  </w:num>
  <w:num w:numId="198" w16cid:durableId="1856075298">
    <w:abstractNumId w:val="1"/>
    <w:lvlOverride w:ilvl="0">
      <w:startOverride w:val="1"/>
    </w:lvlOverride>
  </w:num>
  <w:num w:numId="199" w16cid:durableId="1012147324">
    <w:abstractNumId w:val="1"/>
    <w:lvlOverride w:ilvl="0">
      <w:startOverride w:val="1"/>
    </w:lvlOverride>
  </w:num>
  <w:num w:numId="200" w16cid:durableId="313264567">
    <w:abstractNumId w:val="73"/>
  </w:num>
  <w:num w:numId="201" w16cid:durableId="1717660968">
    <w:abstractNumId w:val="1"/>
    <w:lvlOverride w:ilvl="0">
      <w:startOverride w:val="1"/>
    </w:lvlOverride>
  </w:num>
  <w:num w:numId="202" w16cid:durableId="270286936">
    <w:abstractNumId w:val="73"/>
  </w:num>
  <w:num w:numId="203" w16cid:durableId="1264998935">
    <w:abstractNumId w:val="77"/>
    <w:lvlOverride w:ilvl="0">
      <w:startOverride w:val="1"/>
    </w:lvlOverride>
  </w:num>
  <w:num w:numId="204" w16cid:durableId="1900096725">
    <w:abstractNumId w:val="77"/>
    <w:lvlOverride w:ilvl="0">
      <w:startOverride w:val="1"/>
    </w:lvlOverride>
  </w:num>
  <w:num w:numId="205" w16cid:durableId="2111967036">
    <w:abstractNumId w:val="44"/>
  </w:num>
  <w:num w:numId="206" w16cid:durableId="2073001188">
    <w:abstractNumId w:val="77"/>
    <w:lvlOverride w:ilvl="0">
      <w:startOverride w:val="1"/>
    </w:lvlOverride>
  </w:num>
  <w:num w:numId="207" w16cid:durableId="195698487">
    <w:abstractNumId w:val="44"/>
  </w:num>
  <w:num w:numId="208" w16cid:durableId="1852255335">
    <w:abstractNumId w:val="77"/>
    <w:lvlOverride w:ilvl="0">
      <w:startOverride w:val="1"/>
    </w:lvlOverride>
  </w:num>
  <w:num w:numId="209" w16cid:durableId="1808739699">
    <w:abstractNumId w:val="77"/>
    <w:lvlOverride w:ilvl="0">
      <w:startOverride w:val="1"/>
    </w:lvlOverride>
  </w:num>
  <w:num w:numId="210" w16cid:durableId="1800607460">
    <w:abstractNumId w:val="77"/>
    <w:lvlOverride w:ilvl="0">
      <w:startOverride w:val="1"/>
    </w:lvlOverride>
  </w:num>
  <w:num w:numId="211" w16cid:durableId="261962164">
    <w:abstractNumId w:val="77"/>
    <w:lvlOverride w:ilvl="0">
      <w:startOverride w:val="1"/>
    </w:lvlOverride>
  </w:num>
  <w:num w:numId="212" w16cid:durableId="1927610666">
    <w:abstractNumId w:val="77"/>
    <w:lvlOverride w:ilvl="0">
      <w:startOverride w:val="1"/>
    </w:lvlOverride>
  </w:num>
  <w:num w:numId="213" w16cid:durableId="840580883">
    <w:abstractNumId w:val="44"/>
  </w:num>
  <w:num w:numId="214" w16cid:durableId="723064723">
    <w:abstractNumId w:val="65"/>
    <w:lvlOverride w:ilvl="0">
      <w:startOverride w:val="1"/>
    </w:lvlOverride>
  </w:num>
  <w:num w:numId="215" w16cid:durableId="1125276079">
    <w:abstractNumId w:val="65"/>
    <w:lvlOverride w:ilvl="0">
      <w:startOverride w:val="1"/>
    </w:lvlOverride>
  </w:num>
  <w:num w:numId="216" w16cid:durableId="1040475131">
    <w:abstractNumId w:val="65"/>
    <w:lvlOverride w:ilvl="0">
      <w:startOverride w:val="1"/>
    </w:lvlOverride>
  </w:num>
  <w:num w:numId="217" w16cid:durableId="1987202249">
    <w:abstractNumId w:val="32"/>
  </w:num>
  <w:num w:numId="218" w16cid:durableId="1046489395">
    <w:abstractNumId w:val="65"/>
    <w:lvlOverride w:ilvl="0">
      <w:startOverride w:val="1"/>
    </w:lvlOverride>
  </w:num>
  <w:num w:numId="219" w16cid:durableId="1507331984">
    <w:abstractNumId w:val="65"/>
    <w:lvlOverride w:ilvl="0">
      <w:startOverride w:val="1"/>
    </w:lvlOverride>
  </w:num>
  <w:num w:numId="220" w16cid:durableId="1244871014">
    <w:abstractNumId w:val="65"/>
    <w:lvlOverride w:ilvl="0">
      <w:startOverride w:val="1"/>
    </w:lvlOverride>
  </w:num>
  <w:num w:numId="221" w16cid:durableId="1167089055">
    <w:abstractNumId w:val="65"/>
    <w:lvlOverride w:ilvl="0">
      <w:startOverride w:val="1"/>
    </w:lvlOverride>
  </w:num>
  <w:num w:numId="222" w16cid:durableId="1302342930">
    <w:abstractNumId w:val="65"/>
    <w:lvlOverride w:ilvl="0">
      <w:startOverride w:val="1"/>
    </w:lvlOverride>
  </w:num>
  <w:num w:numId="223" w16cid:durableId="1389694035">
    <w:abstractNumId w:val="32"/>
  </w:num>
  <w:num w:numId="224" w16cid:durableId="267124831">
    <w:abstractNumId w:val="2"/>
    <w:lvlOverride w:ilvl="0">
      <w:startOverride w:val="1"/>
    </w:lvlOverride>
  </w:num>
  <w:num w:numId="225" w16cid:durableId="1558668898">
    <w:abstractNumId w:val="2"/>
    <w:lvlOverride w:ilvl="0">
      <w:startOverride w:val="1"/>
    </w:lvlOverride>
  </w:num>
  <w:num w:numId="226" w16cid:durableId="1718696727">
    <w:abstractNumId w:val="27"/>
  </w:num>
  <w:num w:numId="227" w16cid:durableId="1857645795">
    <w:abstractNumId w:val="2"/>
    <w:lvlOverride w:ilvl="0">
      <w:startOverride w:val="1"/>
    </w:lvlOverride>
  </w:num>
  <w:num w:numId="228" w16cid:durableId="217785824">
    <w:abstractNumId w:val="27"/>
  </w:num>
  <w:num w:numId="229" w16cid:durableId="723219337">
    <w:abstractNumId w:val="27"/>
  </w:num>
  <w:num w:numId="230" w16cid:durableId="866529935">
    <w:abstractNumId w:val="2"/>
    <w:lvlOverride w:ilvl="0">
      <w:startOverride w:val="1"/>
    </w:lvlOverride>
  </w:num>
  <w:num w:numId="231" w16cid:durableId="638458478">
    <w:abstractNumId w:val="27"/>
  </w:num>
  <w:num w:numId="232" w16cid:durableId="1466000856">
    <w:abstractNumId w:val="2"/>
    <w:lvlOverride w:ilvl="0">
      <w:startOverride w:val="1"/>
    </w:lvlOverride>
  </w:num>
  <w:num w:numId="233" w16cid:durableId="423965086">
    <w:abstractNumId w:val="2"/>
    <w:lvlOverride w:ilvl="0">
      <w:startOverride w:val="1"/>
    </w:lvlOverride>
  </w:num>
  <w:num w:numId="234" w16cid:durableId="454520045">
    <w:abstractNumId w:val="2"/>
    <w:lvlOverride w:ilvl="0">
      <w:startOverride w:val="1"/>
    </w:lvlOverride>
  </w:num>
  <w:num w:numId="235" w16cid:durableId="599025631">
    <w:abstractNumId w:val="2"/>
    <w:lvlOverride w:ilvl="0">
      <w:startOverride w:val="1"/>
    </w:lvlOverride>
  </w:num>
  <w:num w:numId="236" w16cid:durableId="1684353704">
    <w:abstractNumId w:val="2"/>
    <w:lvlOverride w:ilvl="0">
      <w:startOverride w:val="1"/>
    </w:lvlOverride>
  </w:num>
  <w:num w:numId="237" w16cid:durableId="1213731341">
    <w:abstractNumId w:val="27"/>
  </w:num>
  <w:num w:numId="238" w16cid:durableId="896865409">
    <w:abstractNumId w:val="25"/>
    <w:lvlOverride w:ilvl="0">
      <w:startOverride w:val="1"/>
    </w:lvlOverride>
  </w:num>
  <w:num w:numId="239" w16cid:durableId="581528247">
    <w:abstractNumId w:val="25"/>
    <w:lvlOverride w:ilvl="0">
      <w:startOverride w:val="1"/>
    </w:lvlOverride>
  </w:num>
  <w:num w:numId="240" w16cid:durableId="1907063227">
    <w:abstractNumId w:val="25"/>
    <w:lvlOverride w:ilvl="0">
      <w:startOverride w:val="1"/>
    </w:lvlOverride>
  </w:num>
  <w:num w:numId="241" w16cid:durableId="2063941149">
    <w:abstractNumId w:val="50"/>
  </w:num>
  <w:num w:numId="242" w16cid:durableId="723068554">
    <w:abstractNumId w:val="25"/>
    <w:lvlOverride w:ilvl="0">
      <w:startOverride w:val="1"/>
    </w:lvlOverride>
  </w:num>
  <w:num w:numId="243" w16cid:durableId="279529625">
    <w:abstractNumId w:val="25"/>
    <w:lvlOverride w:ilvl="0">
      <w:startOverride w:val="1"/>
    </w:lvlOverride>
  </w:num>
  <w:num w:numId="244" w16cid:durableId="1047531141">
    <w:abstractNumId w:val="25"/>
    <w:lvlOverride w:ilvl="0">
      <w:startOverride w:val="1"/>
    </w:lvlOverride>
  </w:num>
  <w:num w:numId="245" w16cid:durableId="1788544430">
    <w:abstractNumId w:val="25"/>
    <w:lvlOverride w:ilvl="0">
      <w:startOverride w:val="1"/>
    </w:lvlOverride>
  </w:num>
  <w:num w:numId="246" w16cid:durableId="1113981202">
    <w:abstractNumId w:val="25"/>
    <w:lvlOverride w:ilvl="0">
      <w:startOverride w:val="1"/>
    </w:lvlOverride>
  </w:num>
  <w:num w:numId="247" w16cid:durableId="2090420879">
    <w:abstractNumId w:val="50"/>
  </w:num>
  <w:num w:numId="248" w16cid:durableId="92940477">
    <w:abstractNumId w:val="24"/>
    <w:lvlOverride w:ilvl="0">
      <w:startOverride w:val="1"/>
    </w:lvlOverride>
  </w:num>
  <w:num w:numId="249" w16cid:durableId="245653976">
    <w:abstractNumId w:val="24"/>
    <w:lvlOverride w:ilvl="0">
      <w:startOverride w:val="1"/>
    </w:lvlOverride>
  </w:num>
  <w:num w:numId="250" w16cid:durableId="134031490">
    <w:abstractNumId w:val="24"/>
    <w:lvlOverride w:ilvl="0">
      <w:startOverride w:val="1"/>
    </w:lvlOverride>
  </w:num>
  <w:num w:numId="251" w16cid:durableId="345909642">
    <w:abstractNumId w:val="24"/>
    <w:lvlOverride w:ilvl="0">
      <w:startOverride w:val="1"/>
    </w:lvlOverride>
  </w:num>
  <w:num w:numId="252" w16cid:durableId="793405742">
    <w:abstractNumId w:val="24"/>
    <w:lvlOverride w:ilvl="0">
      <w:startOverride w:val="1"/>
    </w:lvlOverride>
  </w:num>
  <w:num w:numId="253" w16cid:durableId="635718727">
    <w:abstractNumId w:val="24"/>
    <w:lvlOverride w:ilvl="0">
      <w:startOverride w:val="1"/>
    </w:lvlOverride>
  </w:num>
  <w:num w:numId="254" w16cid:durableId="1053962196">
    <w:abstractNumId w:val="24"/>
    <w:lvlOverride w:ilvl="0">
      <w:startOverride w:val="1"/>
    </w:lvlOverride>
  </w:num>
  <w:num w:numId="255" w16cid:durableId="1646742468">
    <w:abstractNumId w:val="24"/>
    <w:lvlOverride w:ilvl="0">
      <w:startOverride w:val="1"/>
    </w:lvlOverride>
  </w:num>
  <w:num w:numId="256" w16cid:durableId="202521732">
    <w:abstractNumId w:val="24"/>
    <w:lvlOverride w:ilvl="0">
      <w:startOverride w:val="1"/>
    </w:lvlOverride>
  </w:num>
  <w:num w:numId="257" w16cid:durableId="2010524739">
    <w:abstractNumId w:val="24"/>
    <w:lvlOverride w:ilvl="0">
      <w:startOverride w:val="1"/>
    </w:lvlOverride>
  </w:num>
  <w:num w:numId="258" w16cid:durableId="67924642">
    <w:abstractNumId w:val="14"/>
  </w:num>
  <w:num w:numId="259" w16cid:durableId="1829638822">
    <w:abstractNumId w:val="34"/>
  </w:num>
  <w:num w:numId="260" w16cid:durableId="603072943">
    <w:abstractNumId w:val="22"/>
    <w:lvlOverride w:ilvl="0">
      <w:startOverride w:val="1"/>
    </w:lvlOverride>
  </w:num>
  <w:num w:numId="261" w16cid:durableId="2001956150">
    <w:abstractNumId w:val="22"/>
    <w:lvlOverride w:ilvl="0">
      <w:startOverride w:val="1"/>
    </w:lvlOverride>
  </w:num>
  <w:num w:numId="262" w16cid:durableId="1418792955">
    <w:abstractNumId w:val="22"/>
    <w:lvlOverride w:ilvl="0">
      <w:startOverride w:val="1"/>
    </w:lvlOverride>
  </w:num>
  <w:num w:numId="263" w16cid:durableId="1489590195">
    <w:abstractNumId w:val="22"/>
    <w:lvlOverride w:ilvl="0">
      <w:startOverride w:val="1"/>
    </w:lvlOverride>
  </w:num>
  <w:num w:numId="264" w16cid:durableId="1716735986">
    <w:abstractNumId w:val="22"/>
    <w:lvlOverride w:ilvl="0">
      <w:startOverride w:val="1"/>
    </w:lvlOverride>
  </w:num>
  <w:num w:numId="265" w16cid:durableId="1534727109">
    <w:abstractNumId w:val="22"/>
    <w:lvlOverride w:ilvl="0">
      <w:startOverride w:val="1"/>
    </w:lvlOverride>
  </w:num>
  <w:num w:numId="266" w16cid:durableId="1575044111">
    <w:abstractNumId w:val="22"/>
    <w:lvlOverride w:ilvl="0">
      <w:startOverride w:val="1"/>
    </w:lvlOverride>
  </w:num>
  <w:num w:numId="267" w16cid:durableId="1167787130">
    <w:abstractNumId w:val="67"/>
    <w:lvlOverride w:ilvl="0">
      <w:startOverride w:val="1"/>
    </w:lvlOverride>
  </w:num>
  <w:num w:numId="268" w16cid:durableId="1417047698">
    <w:abstractNumId w:val="67"/>
    <w:lvlOverride w:ilvl="0">
      <w:startOverride w:val="1"/>
    </w:lvlOverride>
  </w:num>
  <w:num w:numId="269" w16cid:durableId="853375701">
    <w:abstractNumId w:val="67"/>
    <w:lvlOverride w:ilvl="0">
      <w:startOverride w:val="1"/>
    </w:lvlOverride>
  </w:num>
  <w:num w:numId="270" w16cid:durableId="299461870">
    <w:abstractNumId w:val="67"/>
    <w:lvlOverride w:ilvl="0">
      <w:startOverride w:val="1"/>
    </w:lvlOverride>
  </w:num>
  <w:num w:numId="271" w16cid:durableId="734469523">
    <w:abstractNumId w:val="67"/>
    <w:lvlOverride w:ilvl="0">
      <w:startOverride w:val="1"/>
    </w:lvlOverride>
  </w:num>
  <w:num w:numId="272" w16cid:durableId="891431324">
    <w:abstractNumId w:val="67"/>
    <w:lvlOverride w:ilvl="0">
      <w:startOverride w:val="1"/>
    </w:lvlOverride>
  </w:num>
  <w:num w:numId="273" w16cid:durableId="1841773344">
    <w:abstractNumId w:val="67"/>
    <w:lvlOverride w:ilvl="0">
      <w:startOverride w:val="1"/>
    </w:lvlOverride>
  </w:num>
  <w:num w:numId="274" w16cid:durableId="562838770">
    <w:abstractNumId w:val="67"/>
    <w:lvlOverride w:ilvl="0">
      <w:startOverride w:val="1"/>
    </w:lvlOverride>
  </w:num>
  <w:num w:numId="275" w16cid:durableId="1349674458">
    <w:abstractNumId w:val="53"/>
  </w:num>
  <w:num w:numId="276" w16cid:durableId="88089781">
    <w:abstractNumId w:val="20"/>
    <w:lvlOverride w:ilvl="0">
      <w:startOverride w:val="1"/>
    </w:lvlOverride>
  </w:num>
  <w:num w:numId="277" w16cid:durableId="651373752">
    <w:abstractNumId w:val="20"/>
    <w:lvlOverride w:ilvl="0">
      <w:startOverride w:val="1"/>
    </w:lvlOverride>
  </w:num>
  <w:num w:numId="278" w16cid:durableId="3627539">
    <w:abstractNumId w:val="20"/>
    <w:lvlOverride w:ilvl="0">
      <w:startOverride w:val="1"/>
    </w:lvlOverride>
  </w:num>
  <w:num w:numId="279" w16cid:durableId="1387559751">
    <w:abstractNumId w:val="20"/>
    <w:lvlOverride w:ilvl="0">
      <w:startOverride w:val="1"/>
    </w:lvlOverride>
  </w:num>
  <w:num w:numId="280" w16cid:durableId="825777242">
    <w:abstractNumId w:val="20"/>
    <w:lvlOverride w:ilvl="0">
      <w:startOverride w:val="1"/>
    </w:lvlOverride>
  </w:num>
  <w:num w:numId="281" w16cid:durableId="541208715">
    <w:abstractNumId w:val="13"/>
    <w:lvlOverride w:ilvl="0">
      <w:startOverride w:val="1"/>
    </w:lvlOverride>
  </w:num>
  <w:num w:numId="282" w16cid:durableId="894972720">
    <w:abstractNumId w:val="13"/>
    <w:lvlOverride w:ilvl="0">
      <w:startOverride w:val="1"/>
    </w:lvlOverride>
  </w:num>
  <w:num w:numId="283" w16cid:durableId="1411192066">
    <w:abstractNumId w:val="13"/>
    <w:lvlOverride w:ilvl="0">
      <w:startOverride w:val="1"/>
    </w:lvlOverride>
  </w:num>
  <w:num w:numId="284" w16cid:durableId="2091467590">
    <w:abstractNumId w:val="13"/>
    <w:lvlOverride w:ilvl="0">
      <w:startOverride w:val="1"/>
    </w:lvlOverride>
  </w:num>
  <w:num w:numId="285" w16cid:durableId="1958174744">
    <w:abstractNumId w:val="13"/>
    <w:lvlOverride w:ilvl="0">
      <w:startOverride w:val="1"/>
    </w:lvlOverride>
  </w:num>
  <w:num w:numId="286" w16cid:durableId="2043901429">
    <w:abstractNumId w:val="16"/>
    <w:lvlOverride w:ilvl="0">
      <w:startOverride w:val="1"/>
    </w:lvlOverride>
  </w:num>
  <w:num w:numId="287" w16cid:durableId="253783766">
    <w:abstractNumId w:val="16"/>
    <w:lvlOverride w:ilvl="0">
      <w:startOverride w:val="1"/>
    </w:lvlOverride>
  </w:num>
  <w:num w:numId="288" w16cid:durableId="1234511989">
    <w:abstractNumId w:val="16"/>
    <w:lvlOverride w:ilvl="0">
      <w:startOverride w:val="1"/>
    </w:lvlOverride>
  </w:num>
  <w:num w:numId="289" w16cid:durableId="2034570656">
    <w:abstractNumId w:val="16"/>
    <w:lvlOverride w:ilvl="0">
      <w:startOverride w:val="1"/>
    </w:lvlOverride>
  </w:num>
  <w:num w:numId="290" w16cid:durableId="734745457">
    <w:abstractNumId w:val="16"/>
    <w:lvlOverride w:ilvl="0">
      <w:startOverride w:val="1"/>
    </w:lvlOverride>
  </w:num>
  <w:num w:numId="291" w16cid:durableId="1831479926">
    <w:abstractNumId w:val="61"/>
    <w:lvlOverride w:ilvl="0">
      <w:startOverride w:val="1"/>
    </w:lvlOverride>
  </w:num>
  <w:num w:numId="292" w16cid:durableId="174852135">
    <w:abstractNumId w:val="61"/>
    <w:lvlOverride w:ilvl="0">
      <w:startOverride w:val="1"/>
    </w:lvlOverride>
  </w:num>
  <w:num w:numId="293" w16cid:durableId="945236126">
    <w:abstractNumId w:val="61"/>
    <w:lvlOverride w:ilvl="0">
      <w:startOverride w:val="1"/>
    </w:lvlOverride>
  </w:num>
  <w:num w:numId="294" w16cid:durableId="2004502588">
    <w:abstractNumId w:val="61"/>
    <w:lvlOverride w:ilvl="0">
      <w:startOverride w:val="1"/>
    </w:lvlOverride>
  </w:num>
  <w:num w:numId="295" w16cid:durableId="1944218618">
    <w:abstractNumId w:val="61"/>
    <w:lvlOverride w:ilvl="0">
      <w:startOverride w:val="1"/>
    </w:lvlOverride>
  </w:num>
  <w:num w:numId="296" w16cid:durableId="1049304773">
    <w:abstractNumId w:val="57"/>
    <w:lvlOverride w:ilvl="0">
      <w:startOverride w:val="1"/>
    </w:lvlOverride>
  </w:num>
  <w:num w:numId="297" w16cid:durableId="299726943">
    <w:abstractNumId w:val="57"/>
    <w:lvlOverride w:ilvl="0">
      <w:startOverride w:val="1"/>
    </w:lvlOverride>
  </w:num>
  <w:num w:numId="298" w16cid:durableId="1537040864">
    <w:abstractNumId w:val="57"/>
    <w:lvlOverride w:ilvl="0">
      <w:startOverride w:val="1"/>
    </w:lvlOverride>
  </w:num>
  <w:num w:numId="299" w16cid:durableId="1905289555">
    <w:abstractNumId w:val="57"/>
    <w:lvlOverride w:ilvl="0">
      <w:startOverride w:val="1"/>
    </w:lvlOverride>
  </w:num>
  <w:num w:numId="300" w16cid:durableId="974335903">
    <w:abstractNumId w:val="57"/>
    <w:lvlOverride w:ilvl="0">
      <w:startOverride w:val="1"/>
    </w:lvlOverride>
  </w:num>
  <w:num w:numId="301" w16cid:durableId="1773818259">
    <w:abstractNumId w:val="15"/>
    <w:lvlOverride w:ilvl="0">
      <w:startOverride w:val="1"/>
    </w:lvlOverride>
  </w:num>
  <w:num w:numId="302" w16cid:durableId="917713794">
    <w:abstractNumId w:val="15"/>
    <w:lvlOverride w:ilvl="0">
      <w:startOverride w:val="1"/>
    </w:lvlOverride>
  </w:num>
  <w:num w:numId="303" w16cid:durableId="1586188836">
    <w:abstractNumId w:val="15"/>
    <w:lvlOverride w:ilvl="0">
      <w:startOverride w:val="1"/>
    </w:lvlOverride>
  </w:num>
  <w:num w:numId="304" w16cid:durableId="2033611026">
    <w:abstractNumId w:val="15"/>
    <w:lvlOverride w:ilvl="0">
      <w:startOverride w:val="1"/>
    </w:lvlOverride>
  </w:num>
  <w:num w:numId="305" w16cid:durableId="1184855313">
    <w:abstractNumId w:val="15"/>
    <w:lvlOverride w:ilvl="0">
      <w:startOverride w:val="1"/>
    </w:lvlOverride>
  </w:num>
  <w:num w:numId="306" w16cid:durableId="145753573">
    <w:abstractNumId w:val="37"/>
    <w:lvlOverride w:ilvl="0">
      <w:startOverride w:val="1"/>
    </w:lvlOverride>
  </w:num>
  <w:num w:numId="307" w16cid:durableId="1616211700">
    <w:abstractNumId w:val="37"/>
    <w:lvlOverride w:ilvl="0">
      <w:startOverride w:val="1"/>
    </w:lvlOverride>
  </w:num>
  <w:num w:numId="308" w16cid:durableId="2112969669">
    <w:abstractNumId w:val="37"/>
    <w:lvlOverride w:ilvl="0">
      <w:startOverride w:val="1"/>
    </w:lvlOverride>
  </w:num>
  <w:num w:numId="309" w16cid:durableId="933049124">
    <w:abstractNumId w:val="37"/>
    <w:lvlOverride w:ilvl="0">
      <w:startOverride w:val="1"/>
    </w:lvlOverride>
  </w:num>
  <w:num w:numId="310" w16cid:durableId="287011560">
    <w:abstractNumId w:val="37"/>
    <w:lvlOverride w:ilvl="0">
      <w:startOverride w:val="1"/>
    </w:lvlOverride>
  </w:num>
  <w:num w:numId="311" w16cid:durableId="195696492">
    <w:abstractNumId w:val="26"/>
    <w:lvlOverride w:ilvl="0">
      <w:startOverride w:val="1"/>
    </w:lvlOverride>
  </w:num>
  <w:num w:numId="312" w16cid:durableId="1082605389">
    <w:abstractNumId w:val="26"/>
    <w:lvlOverride w:ilvl="0">
      <w:startOverride w:val="1"/>
    </w:lvlOverride>
  </w:num>
  <w:num w:numId="313" w16cid:durableId="1229729472">
    <w:abstractNumId w:val="26"/>
    <w:lvlOverride w:ilvl="0">
      <w:startOverride w:val="1"/>
    </w:lvlOverride>
  </w:num>
  <w:num w:numId="314" w16cid:durableId="617026656">
    <w:abstractNumId w:val="26"/>
    <w:lvlOverride w:ilvl="0">
      <w:startOverride w:val="1"/>
    </w:lvlOverride>
  </w:num>
  <w:num w:numId="315" w16cid:durableId="1132402859">
    <w:abstractNumId w:val="26"/>
    <w:lvlOverride w:ilvl="0">
      <w:startOverride w:val="1"/>
    </w:lvlOverride>
  </w:num>
  <w:num w:numId="316" w16cid:durableId="2057928374">
    <w:abstractNumId w:val="42"/>
    <w:lvlOverride w:ilvl="0">
      <w:startOverride w:val="1"/>
    </w:lvlOverride>
  </w:num>
  <w:num w:numId="317" w16cid:durableId="89084909">
    <w:abstractNumId w:val="42"/>
    <w:lvlOverride w:ilvl="0">
      <w:startOverride w:val="1"/>
    </w:lvlOverride>
  </w:num>
  <w:num w:numId="318" w16cid:durableId="308949278">
    <w:abstractNumId w:val="42"/>
    <w:lvlOverride w:ilvl="0">
      <w:startOverride w:val="1"/>
    </w:lvlOverride>
  </w:num>
  <w:num w:numId="319" w16cid:durableId="618800449">
    <w:abstractNumId w:val="42"/>
    <w:lvlOverride w:ilvl="0">
      <w:startOverride w:val="1"/>
    </w:lvlOverride>
  </w:num>
  <w:num w:numId="320" w16cid:durableId="1156340646">
    <w:abstractNumId w:val="42"/>
    <w:lvlOverride w:ilvl="0">
      <w:startOverride w:val="1"/>
    </w:lvlOverride>
  </w:num>
  <w:num w:numId="321" w16cid:durableId="420837762">
    <w:abstractNumId w:val="59"/>
    <w:lvlOverride w:ilvl="0">
      <w:startOverride w:val="1"/>
    </w:lvlOverride>
  </w:num>
  <w:num w:numId="322" w16cid:durableId="393697965">
    <w:abstractNumId w:val="59"/>
    <w:lvlOverride w:ilvl="0">
      <w:startOverride w:val="1"/>
    </w:lvlOverride>
  </w:num>
  <w:num w:numId="323" w16cid:durableId="119884942">
    <w:abstractNumId w:val="59"/>
    <w:lvlOverride w:ilvl="0">
      <w:startOverride w:val="1"/>
    </w:lvlOverride>
  </w:num>
  <w:num w:numId="324" w16cid:durableId="691683217">
    <w:abstractNumId w:val="59"/>
    <w:lvlOverride w:ilvl="0">
      <w:startOverride w:val="1"/>
    </w:lvlOverride>
  </w:num>
  <w:num w:numId="325" w16cid:durableId="1512187518">
    <w:abstractNumId w:val="72"/>
    <w:lvlOverride w:ilvl="0">
      <w:startOverride w:val="11"/>
    </w:lvlOverride>
  </w:num>
  <w:num w:numId="326" w16cid:durableId="169418699">
    <w:abstractNumId w:val="59"/>
    <w:lvlOverride w:ilvl="0">
      <w:startOverride w:val="1"/>
    </w:lvlOverride>
  </w:num>
  <w:num w:numId="327" w16cid:durableId="1389112243">
    <w:abstractNumId w:val="17"/>
    <w:lvlOverride w:ilvl="0">
      <w:startOverride w:val="1"/>
    </w:lvlOverride>
  </w:num>
  <w:num w:numId="328" w16cid:durableId="848637125">
    <w:abstractNumId w:val="17"/>
    <w:lvlOverride w:ilvl="0">
      <w:startOverride w:val="1"/>
    </w:lvlOverride>
  </w:num>
  <w:num w:numId="329" w16cid:durableId="2118597508">
    <w:abstractNumId w:val="17"/>
  </w:num>
  <w:numIdMacAtCleanup w:val="329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7"/>
  <w:embedSystemFonts/>
  <w:mirrorMargins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9AA"/>
    <w:rsid w:val="000C419E"/>
    <w:rsid w:val="00103C37"/>
    <w:rsid w:val="00114199"/>
    <w:rsid w:val="00114391"/>
    <w:rsid w:val="00116428"/>
    <w:rsid w:val="00247DFE"/>
    <w:rsid w:val="003620B6"/>
    <w:rsid w:val="0041428A"/>
    <w:rsid w:val="0041751A"/>
    <w:rsid w:val="00653091"/>
    <w:rsid w:val="00653809"/>
    <w:rsid w:val="006938AE"/>
    <w:rsid w:val="006A63C3"/>
    <w:rsid w:val="006E3B0D"/>
    <w:rsid w:val="0071195E"/>
    <w:rsid w:val="007136C4"/>
    <w:rsid w:val="0071770B"/>
    <w:rsid w:val="00732198"/>
    <w:rsid w:val="00765C10"/>
    <w:rsid w:val="00801013"/>
    <w:rsid w:val="008469AA"/>
    <w:rsid w:val="00880D61"/>
    <w:rsid w:val="008E04CF"/>
    <w:rsid w:val="008E30CC"/>
    <w:rsid w:val="00984D1F"/>
    <w:rsid w:val="00A06A63"/>
    <w:rsid w:val="00A228F1"/>
    <w:rsid w:val="00AC4172"/>
    <w:rsid w:val="00B26524"/>
    <w:rsid w:val="00B30FF9"/>
    <w:rsid w:val="00B57E12"/>
    <w:rsid w:val="00B95B8A"/>
    <w:rsid w:val="00BE4D3C"/>
    <w:rsid w:val="00BE548D"/>
    <w:rsid w:val="00BF08B5"/>
    <w:rsid w:val="00C0446B"/>
    <w:rsid w:val="00C2271D"/>
    <w:rsid w:val="00CA112B"/>
    <w:rsid w:val="00D97857"/>
    <w:rsid w:val="00DA04C5"/>
    <w:rsid w:val="00DB2C6E"/>
    <w:rsid w:val="00E01B9D"/>
    <w:rsid w:val="00E95954"/>
    <w:rsid w:val="00F03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9F5DBAC"/>
  <w15:docId w15:val="{A84E0B39-1865-4B4D-8880-410F1E013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Georgia" w:eastAsia="Georgia" w:hAnsi="Georgia" w:cs="Georgia"/>
        <w:rFonts w:ascii="Georgia" w:eastAsia="Georgia" w:hAnsi="Georgia" w:cs="Georgia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pPr>
      <w:spacing w:after="100" w:line="259" w:lineRule="auto"/>
    </w:pPr>
    <w:rPr>
      <w:rFonts w:ascii="Georgia" w:eastAsia="Aptos" w:hAnsi="Georgia"/>
      <w:sz w:val="23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80"/>
      <w:outlineLvl w:val="0"/>
    </w:pPr>
    <w:rPr>
      <w:rFonts w:ascii="Georgia" w:eastAsia="Georgia" w:hAnsi="Georgia" w:cs="Georgia"/>
      <w:b/>
      <w:bCs/>
      <w:color w:val="146B66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80"/>
      <w:outlineLvl w:val="1"/>
    </w:pPr>
    <w:rPr>
      <w:rFonts w:ascii="Georgia" w:eastAsia="Georgia" w:hAnsi="Georgia" w:cs="Georgia"/>
      <w:b/>
      <w:bCs/>
      <w:color w:val="146B66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80"/>
      <w:outlineLvl w:val="2"/>
    </w:pPr>
    <w:rPr>
      <w:rFonts w:ascii="Georgia" w:eastAsia="Georgia" w:hAnsi="Georgia" w:cs="Georgia"/>
      <w:b/>
      <w:bCs/>
      <w:color w:val="146B66"/>
      <w:sz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="Georgia" w:eastAsia="Georgia" w:hAnsi="Georgia" w:cs="Georgia"/>
      <w:b/>
      <w:bCs/>
      <w:i/>
      <w:iCs/>
      <w:color w:val="146B66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="Georgia" w:eastAsia="Georgia" w:hAnsi="Georgia" w:cs="Georgia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="Georgia" w:eastAsia="Georgia" w:hAnsi="Georgia" w:cs="Georgia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="Georgia" w:eastAsia="Georgia" w:hAnsi="Georgia" w:cs="Georgia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="Georgia" w:eastAsia="Georgia" w:hAnsi="Georgia" w:cs="Georgia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qFormat/>
    <w:rsid w:val="00E618BF"/>
  </w:style>
  <w:style w:type="character" w:customStyle="1" w:styleId="FooterChar">
    <w:name w:val="Footer Char"/>
    <w:basedOn w:val="DefaultParagraphFont"/>
    <w:link w:val="Footer"/>
    <w:uiPriority w:val="99"/>
    <w:qFormat/>
    <w:rsid w:val="00E618BF"/>
  </w:style>
  <w:style w:type="character" w:customStyle="1" w:styleId="Heading1Char">
    <w:name w:val="Heading 1 Char"/>
    <w:basedOn w:val="DefaultParagraphFont"/>
    <w:link w:val="Heading1"/>
    <w:uiPriority w:val="9"/>
    <w:qFormat/>
    <w:rsid w:val="00FC693F"/>
    <w:rPr>
      <w:rFonts w:ascii="Georgia" w:eastAsia="Georgia" w:hAnsi="Georgia" w:cs="Georgia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FC693F"/>
    <w:rPr>
      <w:rFonts w:ascii="Georgia" w:eastAsia="Georgia" w:hAnsi="Georgia" w:cs="Georgia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FC693F"/>
    <w:rPr>
      <w:rFonts w:ascii="Georgia" w:eastAsia="Georgia" w:hAnsi="Georgia" w:cs="Georgia"/>
      <w:b/>
      <w:bCs/>
      <w:color w:val="4F81BD" w:themeColor="accent1"/>
    </w:rPr>
  </w:style>
  <w:style w:type="character" w:customStyle="1" w:styleId="TitleChar">
    <w:name w:val="Title Char"/>
    <w:basedOn w:val="DefaultParagraphFont"/>
    <w:link w:val="Title"/>
    <w:uiPriority w:val="10"/>
    <w:qFormat/>
    <w:rsid w:val="00FC693F"/>
    <w:rPr>
      <w:rFonts w:ascii="Georgia" w:eastAsia="Georgia" w:hAnsi="Georgia" w:cs="Georgia"/>
      <w:color w:val="17365D" w:themeColor="text2" w:themeShade="BF"/>
      <w:spacing w:val="5"/>
      <w:kern w:val="2"/>
      <w:sz w:val="52"/>
      <w:szCs w:val="52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FC693F"/>
    <w:rPr>
      <w:rFonts w:ascii="Georgia" w:eastAsia="Georgia" w:hAnsi="Georgia" w:cs="Georgia"/>
      <w:i/>
      <w:iCs/>
      <w:color w:val="4F81BD" w:themeColor="accent1"/>
      <w:spacing w:val="15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AA1D8D"/>
  </w:style>
  <w:style w:type="character" w:customStyle="1" w:styleId="BodyText2Char">
    <w:name w:val="Body Text 2 Char"/>
    <w:basedOn w:val="DefaultParagraphFont"/>
    <w:link w:val="BodyText2"/>
    <w:uiPriority w:val="99"/>
    <w:qFormat/>
    <w:rsid w:val="00AA1D8D"/>
  </w:style>
  <w:style w:type="character" w:customStyle="1" w:styleId="BodyText3Char">
    <w:name w:val="Body Text 3 Char"/>
    <w:basedOn w:val="DefaultParagraphFont"/>
    <w:link w:val="BodyText3"/>
    <w:uiPriority w:val="99"/>
    <w:qFormat/>
    <w:rsid w:val="00AA1D8D"/>
    <w:rPr>
      <w:sz w:val="16"/>
      <w:szCs w:val="16"/>
    </w:rPr>
  </w:style>
  <w:style w:type="character" w:customStyle="1" w:styleId="MacroTextChar">
    <w:name w:val="Macro Text Char"/>
    <w:basedOn w:val="DefaultParagraphFont"/>
    <w:link w:val="MacroText"/>
    <w:uiPriority w:val="99"/>
    <w:qFormat/>
    <w:rsid w:val="0029639D"/>
    <w:rPr>
      <w:rFonts w:ascii="Georgia" w:hAnsi="Georgia"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qFormat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sid w:val="00FC693F"/>
    <w:rPr>
      <w:rFonts w:ascii="Georgia" w:eastAsia="Georgia" w:hAnsi="Georgia" w:cs="Georgia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sid w:val="00FC693F"/>
    <w:rPr>
      <w:rFonts w:ascii="Georgia" w:eastAsia="Georgia" w:hAnsi="Georgia" w:cs="Georgia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sid w:val="00FC693F"/>
    <w:rPr>
      <w:rFonts w:ascii="Georgia" w:eastAsia="Georgia" w:hAnsi="Georgia" w:cs="Georgia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sid w:val="00FC693F"/>
    <w:rPr>
      <w:rFonts w:ascii="Georgia" w:eastAsia="Georgia" w:hAnsi="Georgia" w:cs="Georgia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character" w:customStyle="1" w:styleId="KeywordTok">
    <w:name w:val="KeywordTok"/>
    <w:qFormat/>
    <w:rPr>
      <w:b/>
      <w:color w:val="007020"/>
    </w:rPr>
  </w:style>
  <w:style w:type="character" w:customStyle="1" w:styleId="DataTypeTok">
    <w:name w:val="DataTypeTok"/>
    <w:qFormat/>
    <w:rPr>
      <w:color w:val="902000"/>
    </w:rPr>
  </w:style>
  <w:style w:type="character" w:customStyle="1" w:styleId="DecValTok">
    <w:name w:val="DecValTok"/>
    <w:qFormat/>
    <w:rPr>
      <w:color w:val="40A070"/>
    </w:rPr>
  </w:style>
  <w:style w:type="character" w:customStyle="1" w:styleId="BaseNTok">
    <w:name w:val="BaseNTok"/>
    <w:qFormat/>
    <w:rPr>
      <w:color w:val="40A070"/>
    </w:rPr>
  </w:style>
  <w:style w:type="character" w:customStyle="1" w:styleId="FloatTok">
    <w:name w:val="FloatTok"/>
    <w:qFormat/>
    <w:rPr>
      <w:color w:val="40A070"/>
    </w:rPr>
  </w:style>
  <w:style w:type="character" w:customStyle="1" w:styleId="ConstantTok">
    <w:name w:val="ConstantTok"/>
    <w:qFormat/>
    <w:rPr>
      <w:color w:val="880000"/>
    </w:rPr>
  </w:style>
  <w:style w:type="character" w:customStyle="1" w:styleId="CharTok">
    <w:name w:val="CharTok"/>
    <w:qFormat/>
    <w:rPr>
      <w:color w:val="4070A0"/>
    </w:rPr>
  </w:style>
  <w:style w:type="character" w:customStyle="1" w:styleId="SpecialCharTok">
    <w:name w:val="SpecialCharTok"/>
    <w:qFormat/>
    <w:rPr>
      <w:color w:val="4070A0"/>
    </w:rPr>
  </w:style>
  <w:style w:type="character" w:customStyle="1" w:styleId="StringTok">
    <w:name w:val="StringTok"/>
    <w:qFormat/>
    <w:rPr>
      <w:color w:val="4070A0"/>
    </w:rPr>
  </w:style>
  <w:style w:type="character" w:customStyle="1" w:styleId="VerbatimStringTok">
    <w:name w:val="VerbatimStringTok"/>
    <w:qFormat/>
    <w:rPr>
      <w:color w:val="4070A0"/>
    </w:rPr>
  </w:style>
  <w:style w:type="character" w:customStyle="1" w:styleId="SpecialStringTok">
    <w:name w:val="SpecialStringTok"/>
    <w:qFormat/>
    <w:rPr>
      <w:color w:val="BB6688"/>
    </w:rPr>
  </w:style>
  <w:style w:type="character" w:customStyle="1" w:styleId="ImportTok">
    <w:name w:val="ImportTok"/>
    <w:qFormat/>
    <w:rPr>
      <w:b/>
      <w:color w:val="008000"/>
    </w:rPr>
  </w:style>
  <w:style w:type="character" w:customStyle="1" w:styleId="CommentTok">
    <w:name w:val="CommentTok"/>
    <w:qFormat/>
    <w:rPr>
      <w:i/>
      <w:color w:val="60A0B0"/>
    </w:rPr>
  </w:style>
  <w:style w:type="character" w:customStyle="1" w:styleId="DocumentationTok">
    <w:name w:val="DocumentationTok"/>
    <w:qFormat/>
    <w:rPr>
      <w:i/>
      <w:color w:val="BA2121"/>
    </w:rPr>
  </w:style>
  <w:style w:type="character" w:customStyle="1" w:styleId="AnnotationTok">
    <w:name w:val="AnnotationTok"/>
    <w:qFormat/>
    <w:rPr>
      <w:b/>
      <w:i/>
      <w:color w:val="60A0B0"/>
    </w:rPr>
  </w:style>
  <w:style w:type="character" w:customStyle="1" w:styleId="CommentVarTok">
    <w:name w:val="CommentVarTok"/>
    <w:qFormat/>
    <w:rPr>
      <w:b/>
      <w:i/>
      <w:color w:val="60A0B0"/>
    </w:rPr>
  </w:style>
  <w:style w:type="character" w:customStyle="1" w:styleId="OtherTok">
    <w:name w:val="OtherTok"/>
    <w:qFormat/>
    <w:rPr>
      <w:color w:val="007020"/>
    </w:rPr>
  </w:style>
  <w:style w:type="character" w:customStyle="1" w:styleId="FunctionTok">
    <w:name w:val="FunctionTok"/>
    <w:qFormat/>
    <w:rPr>
      <w:color w:val="06287E"/>
    </w:rPr>
  </w:style>
  <w:style w:type="character" w:customStyle="1" w:styleId="VariableTok">
    <w:name w:val="VariableTok"/>
    <w:qFormat/>
    <w:rPr>
      <w:color w:val="19177C"/>
    </w:rPr>
  </w:style>
  <w:style w:type="character" w:customStyle="1" w:styleId="ControlFlowTok">
    <w:name w:val="ControlFlowTok"/>
    <w:qFormat/>
    <w:rPr>
      <w:b/>
      <w:color w:val="007020"/>
    </w:rPr>
  </w:style>
  <w:style w:type="character" w:customStyle="1" w:styleId="OperatorTok">
    <w:name w:val="OperatorTok"/>
    <w:qFormat/>
    <w:rPr>
      <w:color w:val="666666"/>
    </w:rPr>
  </w:style>
  <w:style w:type="character" w:customStyle="1" w:styleId="BuiltInTok">
    <w:name w:val="BuiltInTok"/>
    <w:qFormat/>
    <w:rPr>
      <w:color w:val="008000"/>
    </w:rPr>
  </w:style>
  <w:style w:type="character" w:customStyle="1" w:styleId="ExtensionTok">
    <w:name w:val="ExtensionTok"/>
    <w:qFormat/>
  </w:style>
  <w:style w:type="character" w:customStyle="1" w:styleId="PreprocessorTok">
    <w:name w:val="PreprocessorTok"/>
    <w:qFormat/>
    <w:rPr>
      <w:color w:val="BC7A00"/>
    </w:rPr>
  </w:style>
  <w:style w:type="character" w:customStyle="1" w:styleId="AttributeTok">
    <w:name w:val="AttributeTok"/>
    <w:qFormat/>
    <w:rPr>
      <w:color w:val="7D9029"/>
    </w:rPr>
  </w:style>
  <w:style w:type="character" w:customStyle="1" w:styleId="RegionMarkerTok">
    <w:name w:val="RegionMarkerTok"/>
    <w:qFormat/>
  </w:style>
  <w:style w:type="character" w:customStyle="1" w:styleId="InformationTok">
    <w:name w:val="InformationTok"/>
    <w:qFormat/>
    <w:rPr>
      <w:b/>
      <w:i/>
      <w:color w:val="60A0B0"/>
    </w:rPr>
  </w:style>
  <w:style w:type="character" w:customStyle="1" w:styleId="WarningTok">
    <w:name w:val="WarningTok"/>
    <w:qFormat/>
    <w:rPr>
      <w:b/>
      <w:i/>
      <w:color w:val="60A0B0"/>
    </w:rPr>
  </w:style>
  <w:style w:type="character" w:customStyle="1" w:styleId="AlertTok">
    <w:name w:val="AlertTok"/>
    <w:qFormat/>
    <w:rPr>
      <w:b/>
      <w:color w:val="FF0000"/>
    </w:rPr>
  </w:style>
  <w:style w:type="character" w:customStyle="1" w:styleId="ErrorTok">
    <w:name w:val="ErrorTok"/>
    <w:qFormat/>
    <w:rPr>
      <w:b/>
      <w:color w:val="FF0000"/>
    </w:rPr>
  </w:style>
  <w:style w:type="character" w:customStyle="1" w:styleId="NormalTok">
    <w:name w:val="NormalTok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Georgia" w:eastAsia="Noto Sans CJK SC" w:hAnsi="Georgia" w:cs="Georgia"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Normal"/>
    <w:qFormat/>
    <w:pPr>
      <w:suppressLineNumbers/>
    </w:pPr>
    <w:rPr>
      <w:rFonts w:cs="Georgia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NoSpacing">
    <w:name w:val="No Spacing"/>
    <w:uiPriority w:val="1"/>
    <w:qFormat/>
    <w:rsid w:val="00FC693F"/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146B66"/>
      </w:pBdr>
      <w:spacing w:after="300" w:line="240" w:lineRule="auto"/>
      <w:contextualSpacing/>
    </w:pPr>
    <w:rPr>
      <w:rFonts w:ascii="Georgia" w:eastAsia="Georgia" w:hAnsi="Georgia" w:cs="Georgia"/>
      <w:b/>
      <w:color w:val="146B66"/>
      <w:spacing w:val="5"/>
      <w:kern w:val="2"/>
      <w:sz w:val="56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rPr>
      <w:rFonts w:ascii="Georgia" w:eastAsia="Georgia" w:hAnsi="Georgia" w:cs="Georgia"/>
      <w:i/>
      <w:iCs/>
      <w:color w:val="146B66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unhideWhenUsed/>
    <w:qFormat/>
    <w:rsid w:val="00AA1D8D"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unhideWhenUsed/>
    <w:qFormat/>
    <w:rsid w:val="00AA1D8D"/>
    <w:pPr>
      <w:spacing w:after="120"/>
    </w:pPr>
    <w:rPr>
      <w:sz w:val="16"/>
      <w:szCs w:val="16"/>
    </w:rPr>
  </w:style>
  <w:style w:type="paragraph" w:styleId="List2">
    <w:name w:val="List 2"/>
    <w:basedOn w:val="Normal"/>
    <w:uiPriority w:val="99"/>
    <w:unhideWhenUsed/>
    <w:qFormat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qFormat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qFormat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Georgia" w:hAnsi="Georgia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IndexHeading">
    <w:name w:val="index heading"/>
    <w:basedOn w:val="Heading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paragraph" w:customStyle="1" w:styleId="EquationBlock">
    <w:name w:val="Equation Block"/>
    <w:basedOn w:val="Normal"/>
    <w:qFormat/>
    <w:pPr>
      <w:jc w:val="center"/>
    </w:pPr>
    <w:rPr>
      <w:rFonts w:ascii="Cambria Math" w:eastAsia="Cambria Math" w:hAnsi="Cambria Math"/>
      <w:sz w:val="24"/>
    </w:rPr>
  </w:style>
  <w:style w:type="paragraph" w:customStyle="1" w:styleId="DiagramBox">
    <w:name w:val="Diagram Box"/>
    <w:basedOn w:val="Normal"/>
    <w:qFormat/>
    <w:pPr>
      <w:spacing w:after="0"/>
      <w:ind w:left="288" w:right="288"/>
    </w:pPr>
    <w:rPr>
      <w:rFonts w:ascii="Georgia" w:eastAsia="Consolas" w:hAnsi="Georgia"/>
      <w:sz w:val="19"/>
    </w:rPr>
  </w:style>
  <w:style w:type="paragraph" w:customStyle="1" w:styleId="AnswerKeyText">
    <w:name w:val="Answer Key Text"/>
    <w:basedOn w:val="Normal"/>
    <w:qFormat/>
    <w:rPr>
      <w:sz w:val="21"/>
    </w:rPr>
  </w:style>
  <w:style w:type="paragraph" w:customStyle="1" w:styleId="HabitCallout">
    <w:name w:val="Habit Callout"/>
    <w:basedOn w:val="Normal"/>
    <w:qFormat/>
    <w:pPr>
      <w:pBdr>
        <w:top w:val="single" w:sz="4" w:space="6" w:color="1D9E75"/>
        <w:left w:val="single" w:sz="18" w:space="6" w:color="1D9E75"/>
        <w:bottom w:val="single" w:sz="4" w:space="6" w:color="1D9E75"/>
        <w:right w:val="single" w:sz="4" w:space="6" w:color="1D9E75"/>
      </w:pBdr>
      <w:shd w:val="clear" w:color="auto" w:fill="E1F5EE"/>
      <w:spacing w:before="120" w:after="120"/>
      <w:ind w:left="144" w:right="144"/>
    </w:pPr>
    <w:rPr>
      <w:b/>
      <w:color w:val="085041"/>
    </w:rPr>
  </w:style>
  <w:style w:type="paragraph" w:customStyle="1" w:styleId="TripwireCallout">
    <w:name w:val="Tripwire Callout"/>
    <w:basedOn w:val="Normal"/>
    <w:qFormat/>
    <w:pPr>
      <w:pBdr>
        <w:top w:val="single" w:sz="4" w:space="6" w:color="BA7517"/>
        <w:left w:val="single" w:sz="18" w:space="6" w:color="BA7517"/>
        <w:bottom w:val="single" w:sz="4" w:space="6" w:color="BA7517"/>
        <w:right w:val="single" w:sz="4" w:space="6" w:color="BA7517"/>
      </w:pBdr>
      <w:shd w:val="clear" w:color="auto" w:fill="FAEEDA"/>
      <w:spacing w:before="120" w:after="120"/>
      <w:ind w:left="144" w:right="144"/>
    </w:pPr>
    <w:rPr>
      <w:color w:val="412402"/>
      <w:sz w:val="22"/>
    </w:rPr>
  </w:style>
  <w:style w:type="paragraph" w:customStyle="1" w:styleId="TeachingNote">
    <w:name w:val="Teaching Note"/>
    <w:basedOn w:val="Normal"/>
    <w:qFormat/>
    <w:pPr>
      <w:pBdr>
        <w:left w:val="single" w:sz="18" w:space="6" w:color="185FA5"/>
      </w:pBdr>
      <w:shd w:val="clear" w:color="auto" w:fill="EAF2FB"/>
      <w:spacing w:before="120" w:after="120"/>
      <w:ind w:left="144" w:right="144"/>
    </w:pPr>
    <w:rPr>
      <w:color w:val="042C53"/>
      <w:sz w:val="21"/>
    </w:rPr>
  </w:style>
  <w:style w:type="paragraph" w:customStyle="1" w:styleId="EquationBlock0">
    <w:name w:val="EquationBlock"/>
    <w:basedOn w:val="BodyText"/>
    <w:qFormat/>
  </w:style>
  <w:style w:type="paragraph" w:customStyle="1" w:styleId="HabitCallout0">
    <w:name w:val="HabitCallout"/>
    <w:basedOn w:val="BodyText"/>
    <w:qFormat/>
  </w:style>
  <w:style w:type="paragraph" w:customStyle="1" w:styleId="SourceCode">
    <w:name w:val="Source Code"/>
    <w:basedOn w:val="Normal"/>
    <w:qFormat/>
  </w:style>
  <w:style w:type="paragraph" w:customStyle="1" w:styleId="Compact">
    <w:name w:val="Compact"/>
    <w:basedOn w:val="Normal"/>
    <w:qFormat/>
    <w:pPr>
      <w:spacing w:before="20" w:after="20"/>
    </w:pPr>
  </w:style>
  <w:style w:type="table" w:styleId="TableGrid">
    <w:name w:val="Table Grid"/>
    <w:basedOn w:val="TableNormal"/>
    <w:uiPriority w:val="59"/>
    <w:rsid w:val="00FC69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81BD" w:themeColor="accent1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0504D" w:themeColor="accent2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BB59" w:themeColor="accent3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064A2" w:themeColor="accent4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ACC6" w:themeColor="accent5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79646" w:themeColor="accent6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">
    <w:name w:val="Table"/>
    <w:basedOn w:val="TableNormal"/>
    <w:pPr>
      <w:spacing w:before="20" w:after="20"/>
    </w:pPr>
    <w:tblPr>
      <w:tblBorders>
        <w:top w:val="single" w:sz="4" w:space="0" w:color="A9BFD9"/>
        <w:left w:val="single" w:sz="4" w:space="0" w:color="A9BFD9"/>
        <w:bottom w:val="single" w:sz="4" w:space="0" w:color="A9BFD9"/>
        <w:right w:val="single" w:sz="4" w:space="0" w:color="A9BFD9"/>
        <w:insideH w:val="single" w:sz="4" w:space="0" w:color="A9BFD9"/>
        <w:insideV w:val="single" w:sz="4" w:space="0" w:color="A9BFD9"/>
      </w:tblBorders>
    </w:tblPr>
  </w:style>
  <w:style w:type="paragraph" w:styleId="NormalWeb">
    <w:name w:val="Normal (Web)"/>
    <w:basedOn w:val="Normal"/>
    <w:uiPriority w:val="99"/>
    <w:unhideWhenUsed/>
    <w:rsid w:val="00F03C39"/>
    <w:pPr>
      <w:suppressAutoHyphens w:val="0"/>
      <w:spacing w:before="100" w:beforeAutospacing="1" w:afterAutospacing="1" w:line="240" w:lineRule="auto"/>
    </w:pPr>
    <w:rPr>
      <w:rFonts w:ascii="Georgia" w:eastAsia="Times New Roman" w:hAnsi="Georgia" w:cs="Georgia"/>
      <w:sz w:val="24"/>
      <w:szCs w:val="24"/>
      <w:lang w:val="en-CA"/>
    </w:rPr>
  </w:style>
  <w:style w:type="character" w:styleId="PlaceholderText">
    <w:name w:val="Placeholder Text"/>
    <w:basedOn w:val="DefaultParagraphFont"/>
    <w:uiPriority w:val="99"/>
    <w:semiHidden/>
    <w:rsid w:val="008E04C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'1.0' encoding='UTF-8' standalone='yes'?>
<Relationships xmlns="http://schemas.openxmlformats.org/package/2006/relationships"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2" Type="http://schemas.openxmlformats.org/officeDocument/2006/relationships/footer" Target="footer2.xml"/><Relationship Id="rId6" Type="http://schemas.openxmlformats.org/officeDocument/2006/relationships/endnotes" Target="endnotes.xml"/><Relationship Id="rId207" Type="http://schemas.openxmlformats.org/officeDocument/2006/relationships/fontTable" Target="fontTable.xml"/><Relationship Id="rId13" Type="http://schemas.openxmlformats.org/officeDocument/2006/relationships/header" Target="header3.xml"/><Relationship Id="rId208" Type="http://schemas.openxmlformats.org/officeDocument/2006/relationships/theme" Target="theme/theme1.xml"/><Relationship Id="rId14" Type="http://schemas.openxmlformats.org/officeDocument/2006/relationships/footer" Target="footer3.xml"/><Relationship Id="rId3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Georgia"/>
        <a:ea typeface=""/>
        <a:cs typeface=""/>
      </a:majorFont>
      <a:minorFont>
        <a:latin typeface="Georg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421</Pages>
  <Words>86267</Words>
  <Characters>491727</Characters>
  <Application>Microsoft Office Word</Application>
  <DocSecurity>0</DocSecurity>
  <Lines>4097</Lines>
  <Paragraphs>1153</Paragraphs>
  <ScaleCrop>false</ScaleCrop>
  <Company/>
  <LinksUpToDate>false</LinksUpToDate>
  <CharactersWithSpaces>576841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5: Percent Means Out of 100 — Ready-to-Learn Check</dc:title>
  <dc:subject>Editable companion resource for Proportional Reasoning, Book 3</dc:subject>
  <dc:creator>Carlington Matthie, M.Ed. / Matthie Assessment</dc:creator>
  <dc:description/>
  <cp:lastModifiedBy>Carlington Matthie</cp:lastModifiedBy>
  <cp:revision>4</cp:revision>
  <dcterms:created xsi:type="dcterms:W3CDTF">2026-08-22T20:13:00Z</dcterms:created>
  <dcterms:modified xsi:type="dcterms:W3CDTF">2026-08-22T23:03:00Z</dcterms:modified>
  <dc:language>en-US</dc:language>
</cp:coreProperties>
</file>